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8643"/>
        <w:gridCol w:w="1897"/>
      </w:tblGrid>
      <w:tr w:rsidR="00EF7A65" w14:paraId="2C0E0BAE" w14:textId="77777777">
        <w:trPr>
          <w:trHeight w:val="1037"/>
          <w:jc w:val="center"/>
        </w:trPr>
        <w:tc>
          <w:tcPr>
            <w:tcW w:w="8643" w:type="dxa"/>
            <w:tcBorders>
              <w:top w:val="single" w:sz="10" w:space="0" w:color="0089CF"/>
              <w:left w:val="single" w:sz="12" w:space="0" w:color="F7C900"/>
              <w:bottom w:val="single" w:sz="12" w:space="0" w:color="E30613"/>
              <w:right w:val="nil"/>
            </w:tcBorders>
            <w:shd w:val="clear" w:color="auto" w:fill="0089CF"/>
            <w:tcMar>
              <w:top w:w="80" w:type="dxa"/>
              <w:left w:w="150" w:type="dxa"/>
              <w:bottom w:w="80" w:type="dxa"/>
              <w:right w:w="130" w:type="dxa"/>
            </w:tcMar>
            <w:vAlign w:val="center"/>
          </w:tcPr>
          <w:p w14:paraId="3EAEBF23" w14:textId="77777777" w:rsidR="00EF7A65" w:rsidRPr="00420D5B" w:rsidRDefault="00926E31">
            <w:pPr>
              <w:spacing w:after="20" w:line="240" w:lineRule="auto"/>
              <w:rPr>
                <w:lang w:val="de-DE"/>
              </w:rPr>
            </w:pPr>
            <w:r w:rsidRPr="00420D5B">
              <w:rPr>
                <w:b/>
                <w:color w:val="F7C900"/>
                <w:sz w:val="17"/>
                <w:lang w:val="de-DE"/>
              </w:rPr>
              <w:t>ARBEITSBLATT</w:t>
            </w:r>
          </w:p>
          <w:p w14:paraId="50E783CC" w14:textId="77777777" w:rsidR="00EF7A65" w:rsidRPr="00420D5B" w:rsidRDefault="00926E31">
            <w:pPr>
              <w:spacing w:after="20" w:line="240" w:lineRule="auto"/>
              <w:rPr>
                <w:lang w:val="de-DE"/>
              </w:rPr>
            </w:pPr>
            <w:r w:rsidRPr="00420D5B">
              <w:rPr>
                <w:b/>
                <w:color w:val="FFFFFF"/>
                <w:sz w:val="34"/>
                <w:lang w:val="de-DE"/>
              </w:rPr>
              <w:t>Ziel erreicht – Aufgabe verfehlt?</w:t>
            </w:r>
          </w:p>
          <w:p w14:paraId="5CB7FA08" w14:textId="77777777" w:rsidR="00EF7A65" w:rsidRDefault="00926E31">
            <w:pPr>
              <w:spacing w:after="0" w:line="240" w:lineRule="auto"/>
            </w:pPr>
            <w:r>
              <w:rPr>
                <w:color w:val="FFFFFF"/>
                <w:sz w:val="19"/>
              </w:rPr>
              <w:t>Vom Prüfungsziel zum Büroklammerproblem</w:t>
            </w:r>
          </w:p>
        </w:tc>
        <w:tc>
          <w:tcPr>
            <w:tcW w:w="1897" w:type="dxa"/>
            <w:tcBorders>
              <w:top w:val="single" w:sz="10" w:space="0" w:color="0089CF"/>
              <w:left w:val="single" w:sz="8" w:space="0" w:color="F7C900"/>
              <w:bottom w:val="single" w:sz="12" w:space="0" w:color="E30613"/>
              <w:right w:val="single" w:sz="6" w:space="0" w:color="0089CF"/>
            </w:tcBorders>
            <w:shd w:val="clear" w:color="auto" w:fill="FFFFFF"/>
            <w:tcMar>
              <w:top w:w="55" w:type="dxa"/>
              <w:left w:w="80" w:type="dxa"/>
              <w:bottom w:w="55" w:type="dxa"/>
              <w:right w:w="80" w:type="dxa"/>
            </w:tcMar>
            <w:vAlign w:val="center"/>
          </w:tcPr>
          <w:p w14:paraId="18FFE557" w14:textId="4CE0E689" w:rsidR="00EF7A65" w:rsidRDefault="0024239A">
            <w:pPr>
              <w:spacing w:after="0" w:line="240" w:lineRule="auto"/>
              <w:jc w:val="center"/>
            </w:pPr>
            <w:r>
              <w:rPr>
                <w:noProof/>
              </w:rPr>
              <w:t>Schullogo</w:t>
            </w:r>
          </w:p>
        </w:tc>
      </w:tr>
    </w:tbl>
    <w:p w14:paraId="31E2DA38" w14:textId="77777777" w:rsidR="00EF7A65" w:rsidRDefault="00EF7A65">
      <w:pPr>
        <w:spacing w:after="20"/>
      </w:pPr>
    </w:p>
    <w:tbl>
      <w:tblPr>
        <w:tblW w:w="0" w:type="auto"/>
        <w:jc w:val="center"/>
        <w:tblLook w:val="04A0" w:firstRow="1" w:lastRow="0" w:firstColumn="1" w:lastColumn="0" w:noHBand="0" w:noVBand="1"/>
      </w:tblPr>
      <w:tblGrid>
        <w:gridCol w:w="4649"/>
        <w:gridCol w:w="2608"/>
        <w:gridCol w:w="2494"/>
      </w:tblGrid>
      <w:tr w:rsidR="00EF7A65" w14:paraId="3E28067E" w14:textId="77777777">
        <w:trPr>
          <w:jc w:val="center"/>
        </w:trPr>
        <w:tc>
          <w:tcPr>
            <w:tcW w:w="4649" w:type="dxa"/>
            <w:tcBorders>
              <w:top w:val="single" w:sz="5" w:space="0" w:color="A9D9EE"/>
              <w:left w:val="single" w:sz="5" w:space="0" w:color="A9D9EE"/>
              <w:bottom w:val="single" w:sz="5" w:space="0" w:color="A9D9EE"/>
              <w:right w:val="single" w:sz="5" w:space="0" w:color="A9D9EE"/>
            </w:tcBorders>
            <w:shd w:val="clear" w:color="auto" w:fill="EEF8FD"/>
            <w:tcMar>
              <w:top w:w="100" w:type="dxa"/>
              <w:left w:w="100" w:type="dxa"/>
              <w:bottom w:w="100" w:type="dxa"/>
              <w:right w:w="100" w:type="dxa"/>
            </w:tcMar>
          </w:tcPr>
          <w:p w14:paraId="66DA5F2C" w14:textId="77777777" w:rsidR="00EF7A65" w:rsidRDefault="00926E31">
            <w:r>
              <w:rPr>
                <w:b/>
                <w:color w:val="006FAE"/>
                <w:sz w:val="21"/>
              </w:rPr>
              <w:t>Name: ______________________________</w:t>
            </w:r>
          </w:p>
        </w:tc>
        <w:tc>
          <w:tcPr>
            <w:tcW w:w="2608" w:type="dxa"/>
            <w:tcBorders>
              <w:top w:val="single" w:sz="5" w:space="0" w:color="A9D9EE"/>
              <w:left w:val="single" w:sz="5" w:space="0" w:color="A9D9EE"/>
              <w:bottom w:val="single" w:sz="5" w:space="0" w:color="A9D9EE"/>
              <w:right w:val="single" w:sz="5" w:space="0" w:color="A9D9EE"/>
            </w:tcBorders>
            <w:shd w:val="clear" w:color="auto" w:fill="EEF8FD"/>
            <w:tcMar>
              <w:top w:w="100" w:type="dxa"/>
              <w:left w:w="100" w:type="dxa"/>
              <w:bottom w:w="100" w:type="dxa"/>
              <w:right w:w="100" w:type="dxa"/>
            </w:tcMar>
          </w:tcPr>
          <w:p w14:paraId="62820A1A" w14:textId="77777777" w:rsidR="00EF7A65" w:rsidRDefault="00926E31">
            <w:r>
              <w:rPr>
                <w:b/>
                <w:color w:val="006FAE"/>
                <w:sz w:val="21"/>
              </w:rPr>
              <w:t>Klasse: __________________</w:t>
            </w:r>
          </w:p>
        </w:tc>
        <w:tc>
          <w:tcPr>
            <w:tcW w:w="2494" w:type="dxa"/>
            <w:tcBorders>
              <w:top w:val="single" w:sz="5" w:space="0" w:color="A9D9EE"/>
              <w:left w:val="single" w:sz="5" w:space="0" w:color="A9D9EE"/>
              <w:bottom w:val="single" w:sz="5" w:space="0" w:color="A9D9EE"/>
              <w:right w:val="single" w:sz="5" w:space="0" w:color="A9D9EE"/>
            </w:tcBorders>
            <w:shd w:val="clear" w:color="auto" w:fill="EEF8FD"/>
            <w:tcMar>
              <w:top w:w="100" w:type="dxa"/>
              <w:left w:w="100" w:type="dxa"/>
              <w:bottom w:w="100" w:type="dxa"/>
              <w:right w:w="100" w:type="dxa"/>
            </w:tcMar>
          </w:tcPr>
          <w:p w14:paraId="31CA6F99" w14:textId="77777777" w:rsidR="00EF7A65" w:rsidRDefault="00926E31">
            <w:r>
              <w:rPr>
                <w:b/>
                <w:color w:val="006FAE"/>
                <w:sz w:val="21"/>
              </w:rPr>
              <w:t>Datum: ________________</w:t>
            </w:r>
          </w:p>
        </w:tc>
      </w:tr>
    </w:tbl>
    <w:p w14:paraId="208DD54F" w14:textId="77777777" w:rsidR="00EF7A65" w:rsidRDefault="00EF7A65"/>
    <w:p w14:paraId="7C3D00C0" w14:textId="6D2B917D" w:rsidR="00EF7A65" w:rsidRPr="00420D5B" w:rsidRDefault="00926E31">
      <w:pPr>
        <w:pStyle w:val="berschrift1"/>
        <w:rPr>
          <w:lang w:val="de-DE"/>
        </w:rPr>
      </w:pPr>
      <w:r w:rsidRPr="00420D5B">
        <w:rPr>
          <w:rFonts w:ascii="Arial" w:eastAsia="Arial" w:hAnsi="Arial"/>
          <w:lang w:val="de-DE"/>
        </w:rPr>
        <w:t>1. Möglichst viele Punkte – aber wie?</w:t>
      </w:r>
      <w:r w:rsidR="002C67CE">
        <w:rPr>
          <w:rFonts w:ascii="Arial" w:eastAsia="Arial" w:hAnsi="Arial"/>
          <w:lang w:val="de-DE"/>
        </w:rPr>
        <w:t xml:space="preserve"> (Einzelarbeit)</w:t>
      </w:r>
    </w:p>
    <w:tbl>
      <w:tblPr>
        <w:tblW w:w="5000" w:type="pct"/>
        <w:jc w:val="center"/>
        <w:tblBorders>
          <w:top w:val="single" w:sz="6" w:space="0" w:color="0070C0"/>
          <w:left w:val="single" w:sz="6" w:space="0" w:color="0070C0"/>
          <w:bottom w:val="single" w:sz="6" w:space="0" w:color="0070C0"/>
          <w:right w:val="single" w:sz="6" w:space="0" w:color="0070C0"/>
        </w:tblBorders>
        <w:tblLayout w:type="fixed"/>
        <w:tblLook w:val="04A0" w:firstRow="1" w:lastRow="0" w:firstColumn="1" w:lastColumn="0" w:noHBand="0" w:noVBand="1"/>
      </w:tblPr>
      <w:tblGrid>
        <w:gridCol w:w="10860"/>
      </w:tblGrid>
      <w:tr w:rsidR="00420D5B" w:rsidRPr="00B72786" w14:paraId="030FF59F" w14:textId="77777777" w:rsidTr="00420D5B">
        <w:trPr>
          <w:cantSplit/>
          <w:jc w:val="center"/>
        </w:trPr>
        <w:tc>
          <w:tcPr>
            <w:tcW w:w="5270" w:type="dxa"/>
            <w:shd w:val="clear" w:color="auto" w:fill="FFF8D6"/>
            <w:tcMar>
              <w:top w:w="130" w:type="dxa"/>
              <w:left w:w="160" w:type="dxa"/>
              <w:bottom w:w="130" w:type="dxa"/>
              <w:right w:w="160" w:type="dxa"/>
            </w:tcMar>
          </w:tcPr>
          <w:p w14:paraId="42138CDE" w14:textId="77777777" w:rsidR="00420D5B" w:rsidRPr="00420D5B" w:rsidRDefault="00420D5B">
            <w:pPr>
              <w:rPr>
                <w:lang w:val="de-DE"/>
              </w:rPr>
            </w:pPr>
            <w:r w:rsidRPr="00420D5B">
              <w:rPr>
                <w:b/>
                <w:color w:val="006FAE"/>
                <w:lang w:val="de-DE"/>
              </w:rPr>
              <w:t>Ausgangssituation</w:t>
            </w:r>
            <w:r w:rsidRPr="00420D5B">
              <w:rPr>
                <w:b/>
                <w:color w:val="006FAE"/>
                <w:lang w:val="de-DE"/>
              </w:rPr>
              <w:br/>
            </w:r>
            <w:r w:rsidRPr="00420D5B">
              <w:rPr>
                <w:color w:val="222222"/>
                <w:lang w:val="de-DE"/>
              </w:rPr>
              <w:t>Dein Auftrag lautet: „Erreiche in der nächsten Mathematikarbeit möglichst viele Punkte.“</w:t>
            </w:r>
          </w:p>
        </w:tc>
      </w:tr>
    </w:tbl>
    <w:p w14:paraId="164E877E" w14:textId="77777777" w:rsidR="00EF7A65" w:rsidRPr="00420D5B" w:rsidRDefault="00EF7A65">
      <w:pPr>
        <w:spacing w:after="0"/>
        <w:rPr>
          <w:lang w:val="de-DE"/>
        </w:rPr>
      </w:pPr>
    </w:p>
    <w:p w14:paraId="5DB09F20" w14:textId="77777777" w:rsidR="00EF7A65" w:rsidRDefault="00926E31">
      <w:r w:rsidRPr="00420D5B">
        <w:rPr>
          <w:color w:val="222222"/>
          <w:lang w:val="de-DE"/>
        </w:rPr>
        <w:t xml:space="preserve">a) Sammle unterschiedliche Wege, mit denen dieses Ziel erreicht werden könnte. </w:t>
      </w:r>
      <w:r>
        <w:rPr>
          <w:color w:val="222222"/>
        </w:rPr>
        <w:t>Ordne sie anschließend ein.</w:t>
      </w:r>
    </w:p>
    <w:tbl>
      <w:tblPr>
        <w:tblW w:w="0" w:type="auto"/>
        <w:jc w:val="center"/>
        <w:tblLook w:val="04A0" w:firstRow="1" w:lastRow="0" w:firstColumn="1" w:lastColumn="0" w:noHBand="0" w:noVBand="1"/>
      </w:tblPr>
      <w:tblGrid>
        <w:gridCol w:w="3580"/>
        <w:gridCol w:w="3580"/>
        <w:gridCol w:w="3580"/>
      </w:tblGrid>
      <w:tr w:rsidR="00EF7A65" w14:paraId="671872A9" w14:textId="77777777">
        <w:trPr>
          <w:jc w:val="center"/>
        </w:trPr>
        <w:tc>
          <w:tcPr>
            <w:tcW w:w="3231"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5BD581DD" w14:textId="77777777" w:rsidR="00EF7A65" w:rsidRDefault="00926E31">
            <w:r>
              <w:rPr>
                <w:b/>
                <w:color w:val="FFFFFF"/>
                <w:sz w:val="23"/>
              </w:rPr>
              <w:t>Erlaubt und sinnvoll</w:t>
            </w:r>
          </w:p>
        </w:tc>
        <w:tc>
          <w:tcPr>
            <w:tcW w:w="3231" w:type="dxa"/>
            <w:tcBorders>
              <w:top w:val="single" w:sz="6" w:space="0" w:color="006FAE"/>
              <w:left w:val="single" w:sz="6" w:space="0" w:color="006FAE"/>
              <w:bottom w:val="single" w:sz="6" w:space="0" w:color="006FAE"/>
              <w:right w:val="single" w:sz="6" w:space="0" w:color="006FAE"/>
            </w:tcBorders>
            <w:shd w:val="clear" w:color="auto" w:fill="F7C900"/>
            <w:tcMar>
              <w:top w:w="90" w:type="dxa"/>
              <w:left w:w="100" w:type="dxa"/>
              <w:bottom w:w="90" w:type="dxa"/>
              <w:right w:w="100" w:type="dxa"/>
            </w:tcMar>
          </w:tcPr>
          <w:p w14:paraId="28E3E310" w14:textId="77777777" w:rsidR="00EF7A65" w:rsidRDefault="00926E31">
            <w:r>
              <w:rPr>
                <w:b/>
                <w:sz w:val="23"/>
              </w:rPr>
              <w:t>Ziel erreicht, aber unerlaubt</w:t>
            </w:r>
          </w:p>
        </w:tc>
        <w:tc>
          <w:tcPr>
            <w:tcW w:w="3288" w:type="dxa"/>
            <w:tcBorders>
              <w:top w:val="single" w:sz="6" w:space="0" w:color="006FAE"/>
              <w:left w:val="single" w:sz="6" w:space="0" w:color="006FAE"/>
              <w:bottom w:val="single" w:sz="6" w:space="0" w:color="006FAE"/>
              <w:right w:val="single" w:sz="6" w:space="0" w:color="006FAE"/>
            </w:tcBorders>
            <w:shd w:val="clear" w:color="auto" w:fill="E30613"/>
            <w:tcMar>
              <w:top w:w="90" w:type="dxa"/>
              <w:left w:w="100" w:type="dxa"/>
              <w:bottom w:w="90" w:type="dxa"/>
              <w:right w:w="100" w:type="dxa"/>
            </w:tcMar>
          </w:tcPr>
          <w:p w14:paraId="498AA63E" w14:textId="77777777" w:rsidR="00EF7A65" w:rsidRDefault="00926E31">
            <w:r>
              <w:rPr>
                <w:b/>
                <w:color w:val="FFFFFF"/>
                <w:sz w:val="23"/>
              </w:rPr>
              <w:t>Ziel oder Bewertung manipuliert</w:t>
            </w:r>
          </w:p>
        </w:tc>
      </w:tr>
      <w:tr w:rsidR="00EF7A65" w14:paraId="66A3DAF2" w14:textId="77777777">
        <w:trPr>
          <w:jc w:val="center"/>
        </w:trPr>
        <w:tc>
          <w:tcPr>
            <w:tcW w:w="35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2FF3AAF1" w14:textId="77777777" w:rsidR="00EF7A65" w:rsidRDefault="00EF7A65">
            <w:pPr>
              <w:spacing w:after="20"/>
            </w:pPr>
          </w:p>
          <w:p w14:paraId="31F1A875" w14:textId="77777777" w:rsidR="00EF7A65" w:rsidRDefault="00926E31">
            <w:pPr>
              <w:spacing w:before="40" w:after="80"/>
            </w:pPr>
            <w:r>
              <w:rPr>
                <w:color w:val="A6A6A6"/>
                <w:sz w:val="20"/>
              </w:rPr>
              <w:t>________________________________________________________________________________</w:t>
            </w:r>
          </w:p>
          <w:p w14:paraId="1ED8603B" w14:textId="77777777" w:rsidR="00EF7A65" w:rsidRDefault="00926E31">
            <w:pPr>
              <w:spacing w:before="40" w:after="80"/>
            </w:pPr>
            <w:r>
              <w:rPr>
                <w:color w:val="A6A6A6"/>
                <w:sz w:val="20"/>
              </w:rPr>
              <w:t>________________________________________________________________________________</w:t>
            </w:r>
          </w:p>
          <w:p w14:paraId="6DF07519" w14:textId="77777777" w:rsidR="00EF7A65" w:rsidRDefault="00926E31">
            <w:pPr>
              <w:spacing w:before="40" w:after="80"/>
            </w:pPr>
            <w:r>
              <w:rPr>
                <w:color w:val="A6A6A6"/>
                <w:sz w:val="20"/>
              </w:rPr>
              <w:t>________________________________________________________________________________</w:t>
            </w:r>
          </w:p>
        </w:tc>
        <w:tc>
          <w:tcPr>
            <w:tcW w:w="3513" w:type="dxa"/>
            <w:tcBorders>
              <w:top w:val="single" w:sz="5" w:space="0" w:color="A9D9EE"/>
              <w:left w:val="single" w:sz="5" w:space="0" w:color="A9D9EE"/>
              <w:bottom w:val="single" w:sz="5" w:space="0" w:color="A9D9EE"/>
              <w:right w:val="single" w:sz="5" w:space="0" w:color="A9D9EE"/>
            </w:tcBorders>
            <w:shd w:val="clear" w:color="auto" w:fill="FFF8D6"/>
            <w:tcMar>
              <w:top w:w="95" w:type="dxa"/>
              <w:left w:w="105" w:type="dxa"/>
              <w:bottom w:w="95" w:type="dxa"/>
              <w:right w:w="105" w:type="dxa"/>
            </w:tcMar>
          </w:tcPr>
          <w:p w14:paraId="3CC92CBB" w14:textId="77777777" w:rsidR="00EF7A65" w:rsidRDefault="00EF7A65">
            <w:pPr>
              <w:spacing w:after="20"/>
            </w:pPr>
          </w:p>
          <w:p w14:paraId="0CC5C419" w14:textId="77777777" w:rsidR="00EF7A65" w:rsidRDefault="00926E31">
            <w:pPr>
              <w:spacing w:before="40" w:after="80"/>
            </w:pPr>
            <w:r>
              <w:rPr>
                <w:color w:val="A6A6A6"/>
                <w:sz w:val="20"/>
              </w:rPr>
              <w:t>________________________________________________________________________________</w:t>
            </w:r>
          </w:p>
          <w:p w14:paraId="1A00B579" w14:textId="77777777" w:rsidR="00EF7A65" w:rsidRDefault="00926E31">
            <w:pPr>
              <w:spacing w:before="40" w:after="80"/>
            </w:pPr>
            <w:r>
              <w:rPr>
                <w:color w:val="A6A6A6"/>
                <w:sz w:val="20"/>
              </w:rPr>
              <w:t>________________________________________________________________________________</w:t>
            </w:r>
          </w:p>
          <w:p w14:paraId="283E93E3" w14:textId="77777777" w:rsidR="00EF7A65" w:rsidRDefault="00926E31">
            <w:pPr>
              <w:spacing w:before="40" w:after="80"/>
            </w:pPr>
            <w:r>
              <w:rPr>
                <w:color w:val="A6A6A6"/>
                <w:sz w:val="20"/>
              </w:rPr>
              <w:t>________________________________________________________________________________</w:t>
            </w:r>
          </w:p>
        </w:tc>
        <w:tc>
          <w:tcPr>
            <w:tcW w:w="3513" w:type="dxa"/>
            <w:tcBorders>
              <w:top w:val="single" w:sz="5" w:space="0" w:color="A9D9EE"/>
              <w:left w:val="single" w:sz="5" w:space="0" w:color="A9D9EE"/>
              <w:bottom w:val="single" w:sz="5" w:space="0" w:color="A9D9EE"/>
              <w:right w:val="single" w:sz="5" w:space="0" w:color="A9D9EE"/>
            </w:tcBorders>
            <w:shd w:val="clear" w:color="auto" w:fill="FDEBEC"/>
            <w:tcMar>
              <w:top w:w="95" w:type="dxa"/>
              <w:left w:w="105" w:type="dxa"/>
              <w:bottom w:w="95" w:type="dxa"/>
              <w:right w:w="105" w:type="dxa"/>
            </w:tcMar>
          </w:tcPr>
          <w:p w14:paraId="03BC3666" w14:textId="77777777" w:rsidR="00EF7A65" w:rsidRDefault="00EF7A65">
            <w:pPr>
              <w:spacing w:after="20"/>
            </w:pPr>
          </w:p>
          <w:p w14:paraId="667F8CBE" w14:textId="77777777" w:rsidR="00EF7A65" w:rsidRDefault="00926E31">
            <w:pPr>
              <w:spacing w:before="40" w:after="80"/>
            </w:pPr>
            <w:r>
              <w:rPr>
                <w:color w:val="A6A6A6"/>
                <w:sz w:val="20"/>
              </w:rPr>
              <w:t>________________________________________________________________________________</w:t>
            </w:r>
          </w:p>
          <w:p w14:paraId="46473CE0" w14:textId="77777777" w:rsidR="00EF7A65" w:rsidRDefault="00926E31">
            <w:pPr>
              <w:spacing w:before="40" w:after="80"/>
            </w:pPr>
            <w:r>
              <w:rPr>
                <w:color w:val="A6A6A6"/>
                <w:sz w:val="20"/>
              </w:rPr>
              <w:t>________________________________________________________________________________</w:t>
            </w:r>
          </w:p>
          <w:p w14:paraId="35F72DC6" w14:textId="77777777" w:rsidR="00EF7A65" w:rsidRDefault="00926E31">
            <w:pPr>
              <w:spacing w:before="40" w:after="80"/>
            </w:pPr>
            <w:r>
              <w:rPr>
                <w:color w:val="A6A6A6"/>
                <w:sz w:val="20"/>
              </w:rPr>
              <w:t>________________________________________________________________________________</w:t>
            </w:r>
          </w:p>
        </w:tc>
      </w:tr>
    </w:tbl>
    <w:p w14:paraId="7E4BB7FF" w14:textId="77777777" w:rsidR="0055448C" w:rsidRDefault="0055448C">
      <w:pPr>
        <w:rPr>
          <w:b/>
          <w:color w:val="1F4E78"/>
          <w:lang w:val="de-DE"/>
        </w:rPr>
      </w:pPr>
    </w:p>
    <w:p w14:paraId="371363D6" w14:textId="7DB75BDA" w:rsidR="00EF7A65" w:rsidRPr="00420D5B" w:rsidRDefault="00926E31">
      <w:pPr>
        <w:rPr>
          <w:lang w:val="de-DE"/>
        </w:rPr>
      </w:pPr>
      <w:r w:rsidRPr="00420D5B">
        <w:rPr>
          <w:b/>
          <w:color w:val="1F4E78"/>
          <w:lang w:val="de-DE"/>
        </w:rPr>
        <w:t>b) Warum reicht die Anweisung „Erreiche möglichst viele Punkte“ nicht aus?</w:t>
      </w:r>
    </w:p>
    <w:tbl>
      <w:tblPr>
        <w:tblW w:w="0" w:type="auto"/>
        <w:jc w:val="center"/>
        <w:tblLook w:val="04A0" w:firstRow="1" w:lastRow="0" w:firstColumn="1" w:lastColumn="0" w:noHBand="0" w:noVBand="1"/>
      </w:tblPr>
      <w:tblGrid>
        <w:gridCol w:w="10540"/>
      </w:tblGrid>
      <w:tr w:rsidR="00EF7A65" w14:paraId="7850FB7E" w14:textId="77777777">
        <w:trPr>
          <w:jc w:val="center"/>
        </w:trPr>
        <w:tc>
          <w:tcPr>
            <w:tcW w:w="10540"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7DE9CE1F" w14:textId="77777777" w:rsidR="00EF7A65" w:rsidRPr="00420D5B" w:rsidRDefault="00EF7A65">
            <w:pPr>
              <w:spacing w:after="20"/>
              <w:rPr>
                <w:lang w:val="de-DE"/>
              </w:rPr>
            </w:pPr>
          </w:p>
          <w:p w14:paraId="0D95831C" w14:textId="77777777" w:rsidR="00EF7A65" w:rsidRDefault="00926E31">
            <w:pPr>
              <w:spacing w:before="40" w:after="80"/>
            </w:pPr>
            <w:r>
              <w:rPr>
                <w:color w:val="A6A6A6"/>
                <w:sz w:val="20"/>
              </w:rPr>
              <w:t>________________________________________________________________________________</w:t>
            </w:r>
          </w:p>
          <w:p w14:paraId="3BD388C9" w14:textId="77777777" w:rsidR="00EF7A65" w:rsidRDefault="00926E31">
            <w:pPr>
              <w:spacing w:before="40" w:after="80"/>
            </w:pPr>
            <w:r>
              <w:rPr>
                <w:color w:val="A6A6A6"/>
                <w:sz w:val="20"/>
              </w:rPr>
              <w:t>________________________________________________________________________________</w:t>
            </w:r>
          </w:p>
          <w:p w14:paraId="7B5132B1" w14:textId="77777777" w:rsidR="00EF7A65" w:rsidRDefault="00926E31">
            <w:pPr>
              <w:spacing w:before="40" w:after="80"/>
              <w:rPr>
                <w:color w:val="A6A6A6"/>
                <w:sz w:val="20"/>
              </w:rPr>
            </w:pPr>
            <w:r>
              <w:rPr>
                <w:color w:val="A6A6A6"/>
                <w:sz w:val="20"/>
              </w:rPr>
              <w:t>________________________________________________________________________________</w:t>
            </w:r>
          </w:p>
          <w:p w14:paraId="3D336907" w14:textId="77777777" w:rsidR="0055448C" w:rsidRDefault="0055448C">
            <w:pPr>
              <w:spacing w:before="40" w:after="80"/>
            </w:pPr>
          </w:p>
        </w:tc>
      </w:tr>
    </w:tbl>
    <w:tbl>
      <w:tblPr>
        <w:tblW w:w="5000" w:type="pct"/>
        <w:jc w:val="center"/>
        <w:tblBorders>
          <w:top w:val="single" w:sz="6" w:space="0" w:color="0070C0"/>
          <w:left w:val="single" w:sz="6" w:space="0" w:color="0070C0"/>
          <w:bottom w:val="single" w:sz="6" w:space="0" w:color="0070C0"/>
          <w:right w:val="single" w:sz="6" w:space="0" w:color="0070C0"/>
        </w:tblBorders>
        <w:tblLayout w:type="fixed"/>
        <w:tblLook w:val="04A0" w:firstRow="1" w:lastRow="0" w:firstColumn="1" w:lastColumn="0" w:noHBand="0" w:noVBand="1"/>
      </w:tblPr>
      <w:tblGrid>
        <w:gridCol w:w="10860"/>
      </w:tblGrid>
      <w:tr w:rsidR="00B23D5F" w:rsidRPr="00B72786" w14:paraId="3F405945" w14:textId="77777777" w:rsidTr="00B23D5F">
        <w:trPr>
          <w:cantSplit/>
          <w:jc w:val="center"/>
        </w:trPr>
        <w:tc>
          <w:tcPr>
            <w:tcW w:w="5270" w:type="dxa"/>
            <w:shd w:val="clear" w:color="auto" w:fill="EEF8FD"/>
            <w:tcMar>
              <w:top w:w="130" w:type="dxa"/>
              <w:left w:w="160" w:type="dxa"/>
              <w:bottom w:w="130" w:type="dxa"/>
              <w:right w:w="160" w:type="dxa"/>
            </w:tcMar>
          </w:tcPr>
          <w:p w14:paraId="38AC2626" w14:textId="77777777" w:rsidR="00B23D5F" w:rsidRPr="00420D5B" w:rsidRDefault="00B23D5F">
            <w:pPr>
              <w:rPr>
                <w:lang w:val="de-DE"/>
              </w:rPr>
            </w:pPr>
            <w:r w:rsidRPr="00420D5B">
              <w:rPr>
                <w:b/>
                <w:color w:val="006FAE"/>
                <w:lang w:val="de-DE"/>
              </w:rPr>
              <w:t>Merke</w:t>
            </w:r>
            <w:r w:rsidRPr="00420D5B">
              <w:rPr>
                <w:b/>
                <w:color w:val="006FAE"/>
                <w:lang w:val="de-DE"/>
              </w:rPr>
              <w:br/>
            </w:r>
            <w:r w:rsidRPr="00420D5B">
              <w:rPr>
                <w:color w:val="222222"/>
                <w:lang w:val="de-DE"/>
              </w:rPr>
              <w:t>Eine Zahl oder Bewertung kann nur ein Stellvertreter für das eigentliche Ziel sein.</w:t>
            </w:r>
          </w:p>
        </w:tc>
      </w:tr>
    </w:tbl>
    <w:p w14:paraId="22AD8143" w14:textId="77777777" w:rsidR="00EF7A65" w:rsidRPr="00420D5B" w:rsidRDefault="00EF7A65">
      <w:pPr>
        <w:spacing w:after="0"/>
        <w:rPr>
          <w:lang w:val="de-DE"/>
        </w:rPr>
      </w:pPr>
    </w:p>
    <w:tbl>
      <w:tblPr>
        <w:tblW w:w="0" w:type="auto"/>
        <w:jc w:val="center"/>
        <w:tblBorders>
          <w:top w:val="single" w:sz="6" w:space="0" w:color="006FAE"/>
          <w:left w:val="single" w:sz="12" w:space="0" w:color="E30613"/>
          <w:bottom w:val="single" w:sz="12" w:space="0" w:color="F7C900"/>
          <w:right w:val="single" w:sz="6" w:space="0" w:color="006FAE"/>
          <w:insideH w:val="single" w:sz="12" w:space="0" w:color="E30613"/>
          <w:insideV w:val="single" w:sz="12" w:space="0" w:color="E30613"/>
        </w:tblBorders>
        <w:tblLayout w:type="fixed"/>
        <w:tblLook w:val="04A0" w:firstRow="1" w:lastRow="0" w:firstColumn="1" w:lastColumn="0" w:noHBand="0" w:noVBand="1"/>
      </w:tblPr>
      <w:tblGrid>
        <w:gridCol w:w="8641"/>
        <w:gridCol w:w="1899"/>
      </w:tblGrid>
      <w:tr w:rsidR="000621C6" w:rsidRPr="00B72786" w14:paraId="05EAACA3" w14:textId="551038E2" w:rsidTr="00675F39">
        <w:trPr>
          <w:jc w:val="center"/>
        </w:trPr>
        <w:tc>
          <w:tcPr>
            <w:tcW w:w="8641" w:type="dxa"/>
            <w:shd w:val="clear" w:color="auto" w:fill="0089CF"/>
            <w:tcMar>
              <w:top w:w="80" w:type="dxa"/>
              <w:left w:w="140" w:type="dxa"/>
              <w:bottom w:w="80" w:type="dxa"/>
              <w:right w:w="120" w:type="dxa"/>
            </w:tcMar>
          </w:tcPr>
          <w:p w14:paraId="7544AEF8" w14:textId="77777777" w:rsidR="000621C6" w:rsidRPr="00420D5B" w:rsidRDefault="000621C6">
            <w:pPr>
              <w:pageBreakBefore/>
              <w:rPr>
                <w:lang w:val="de-DE"/>
              </w:rPr>
            </w:pPr>
            <w:r w:rsidRPr="00420D5B">
              <w:rPr>
                <w:b/>
                <w:color w:val="F7C900"/>
                <w:sz w:val="18"/>
                <w:lang w:val="de-DE"/>
              </w:rPr>
              <w:lastRenderedPageBreak/>
              <w:t>ARBEITSBLATT · TEIL 2</w:t>
            </w:r>
            <w:r w:rsidRPr="00420D5B">
              <w:rPr>
                <w:b/>
                <w:color w:val="F7C900"/>
                <w:sz w:val="18"/>
                <w:lang w:val="de-DE"/>
              </w:rPr>
              <w:br/>
            </w:r>
            <w:r w:rsidRPr="00420D5B">
              <w:rPr>
                <w:b/>
                <w:color w:val="F7C900"/>
                <w:sz w:val="40"/>
                <w:lang w:val="de-DE"/>
              </w:rPr>
              <w:t>Das Büroklammerproblem</w:t>
            </w:r>
          </w:p>
          <w:p w14:paraId="66F952CF" w14:textId="77777777" w:rsidR="000621C6" w:rsidRPr="00420D5B" w:rsidRDefault="000621C6">
            <w:pPr>
              <w:spacing w:before="80" w:after="0"/>
              <w:rPr>
                <w:lang w:val="de-DE"/>
              </w:rPr>
            </w:pPr>
            <w:r w:rsidRPr="00420D5B">
              <w:rPr>
                <w:b/>
                <w:color w:val="FFFFFF"/>
                <w:sz w:val="22"/>
                <w:lang w:val="de-DE"/>
              </w:rPr>
              <w:t>Was geschieht, wenn nur ein einziges Ziel zählt?</w:t>
            </w:r>
          </w:p>
        </w:tc>
        <w:tc>
          <w:tcPr>
            <w:tcW w:w="1899" w:type="dxa"/>
            <w:shd w:val="clear" w:color="auto" w:fill="FFFFFF" w:themeFill="background1"/>
          </w:tcPr>
          <w:p w14:paraId="51F44CEE" w14:textId="77777777" w:rsidR="0024239A" w:rsidRDefault="0024239A" w:rsidP="004F5C73">
            <w:pPr>
              <w:pageBreakBefore/>
              <w:jc w:val="center"/>
              <w:rPr>
                <w:noProof/>
              </w:rPr>
            </w:pPr>
          </w:p>
          <w:p w14:paraId="6A631136" w14:textId="542CB3A3" w:rsidR="004F5C73" w:rsidRPr="00420D5B" w:rsidRDefault="0024239A" w:rsidP="004F5C73">
            <w:pPr>
              <w:pageBreakBefore/>
              <w:jc w:val="center"/>
              <w:rPr>
                <w:b/>
                <w:color w:val="F7C900"/>
                <w:sz w:val="18"/>
                <w:lang w:val="de-DE"/>
              </w:rPr>
            </w:pPr>
            <w:r>
              <w:rPr>
                <w:noProof/>
              </w:rPr>
              <w:t>Schullogo</w:t>
            </w:r>
          </w:p>
        </w:tc>
      </w:tr>
    </w:tbl>
    <w:p w14:paraId="16EDB01A" w14:textId="77777777" w:rsidR="00EF7A65" w:rsidRPr="00420D5B" w:rsidRDefault="00EF7A65">
      <w:pPr>
        <w:spacing w:after="20"/>
        <w:rPr>
          <w:lang w:val="de-DE"/>
        </w:rPr>
      </w:pPr>
    </w:p>
    <w:p w14:paraId="3789827A" w14:textId="3A4537B0" w:rsidR="00EF7A65" w:rsidRDefault="00926E31">
      <w:pPr>
        <w:pStyle w:val="berschrift1"/>
      </w:pPr>
      <w:r>
        <w:rPr>
          <w:rFonts w:ascii="Arial" w:eastAsia="Arial" w:hAnsi="Arial"/>
        </w:rPr>
        <w:t>2. Gedankenexperiment</w:t>
      </w:r>
      <w:r w:rsidR="00D13AC9">
        <w:rPr>
          <w:rFonts w:ascii="Arial" w:eastAsia="Arial" w:hAnsi="Arial"/>
        </w:rPr>
        <w:t xml:space="preserve"> (Gruppenarbeit)</w:t>
      </w:r>
    </w:p>
    <w:tbl>
      <w:tblPr>
        <w:tblW w:w="5000" w:type="pct"/>
        <w:jc w:val="center"/>
        <w:tblBorders>
          <w:top w:val="single" w:sz="6" w:space="0" w:color="0070C0"/>
          <w:left w:val="single" w:sz="6" w:space="0" w:color="0070C0"/>
          <w:bottom w:val="single" w:sz="6" w:space="0" w:color="0070C0"/>
          <w:right w:val="single" w:sz="6" w:space="0" w:color="0070C0"/>
        </w:tblBorders>
        <w:tblLayout w:type="fixed"/>
        <w:tblLook w:val="04A0" w:firstRow="1" w:lastRow="0" w:firstColumn="1" w:lastColumn="0" w:noHBand="0" w:noVBand="1"/>
      </w:tblPr>
      <w:tblGrid>
        <w:gridCol w:w="10860"/>
      </w:tblGrid>
      <w:tr w:rsidR="00A9736E" w:rsidRPr="00B72786" w14:paraId="2DB656C6" w14:textId="77777777" w:rsidTr="00A9736E">
        <w:trPr>
          <w:cantSplit/>
          <w:jc w:val="center"/>
        </w:trPr>
        <w:tc>
          <w:tcPr>
            <w:tcW w:w="5270" w:type="dxa"/>
            <w:shd w:val="clear" w:color="auto" w:fill="FFF8D6"/>
            <w:tcMar>
              <w:top w:w="130" w:type="dxa"/>
              <w:left w:w="160" w:type="dxa"/>
              <w:bottom w:w="130" w:type="dxa"/>
              <w:right w:w="160" w:type="dxa"/>
            </w:tcMar>
          </w:tcPr>
          <w:p w14:paraId="3353B793" w14:textId="77777777" w:rsidR="00A9736E" w:rsidRPr="00420D5B" w:rsidRDefault="00A9736E">
            <w:pPr>
              <w:rPr>
                <w:lang w:val="de-DE"/>
              </w:rPr>
            </w:pPr>
            <w:r w:rsidRPr="00420D5B">
              <w:rPr>
                <w:b/>
                <w:color w:val="006FAE"/>
                <w:lang w:val="de-DE"/>
              </w:rPr>
              <w:t>Auftrag an die KI</w:t>
            </w:r>
            <w:r w:rsidRPr="00420D5B">
              <w:rPr>
                <w:b/>
                <w:color w:val="006FAE"/>
                <w:lang w:val="de-DE"/>
              </w:rPr>
              <w:br/>
            </w:r>
            <w:r w:rsidRPr="00420D5B">
              <w:rPr>
                <w:color w:val="222222"/>
                <w:lang w:val="de-DE"/>
              </w:rPr>
              <w:t>„Produziere so viele Büroklammern wie möglich.“</w:t>
            </w:r>
          </w:p>
        </w:tc>
      </w:tr>
    </w:tbl>
    <w:p w14:paraId="472BB1A3" w14:textId="77777777" w:rsidR="00EF7A65" w:rsidRPr="00420D5B" w:rsidRDefault="00EF7A65">
      <w:pPr>
        <w:spacing w:after="0"/>
        <w:rPr>
          <w:lang w:val="de-DE"/>
        </w:rPr>
      </w:pPr>
    </w:p>
    <w:p w14:paraId="724A8D88" w14:textId="77777777" w:rsidR="00EF7A65" w:rsidRDefault="00926E31">
      <w:r w:rsidRPr="00420D5B">
        <w:rPr>
          <w:color w:val="222222"/>
          <w:lang w:val="de-DE"/>
        </w:rPr>
        <w:t xml:space="preserve">Stellt euch vor, die KI ist extrem leistungsfähig, kann Maschinen steuern und selbstständig planen. </w:t>
      </w:r>
      <w:r>
        <w:rPr>
          <w:color w:val="222222"/>
        </w:rPr>
        <w:t>Ergänzt eine mögliche Entwicklung.</w:t>
      </w:r>
    </w:p>
    <w:tbl>
      <w:tblPr>
        <w:tblW w:w="0" w:type="auto"/>
        <w:jc w:val="center"/>
        <w:tblLayout w:type="fixed"/>
        <w:tblLook w:val="04A0" w:firstRow="1" w:lastRow="0" w:firstColumn="1" w:lastColumn="0" w:noHBand="0" w:noVBand="1"/>
      </w:tblPr>
      <w:tblGrid>
        <w:gridCol w:w="5270"/>
        <w:gridCol w:w="5270"/>
      </w:tblGrid>
      <w:tr w:rsidR="00EF7A65" w14:paraId="772608EA" w14:textId="77777777">
        <w:trPr>
          <w:jc w:val="center"/>
        </w:trPr>
        <w:tc>
          <w:tcPr>
            <w:tcW w:w="5270" w:type="dxa"/>
            <w:tcBorders>
              <w:top w:val="single" w:sz="5" w:space="0" w:color="A9D9EE"/>
              <w:left w:val="single" w:sz="5" w:space="0" w:color="A9D9EE"/>
              <w:bottom w:val="single" w:sz="5" w:space="0" w:color="A9D9EE"/>
              <w:right w:val="single" w:sz="5" w:space="0" w:color="A9D9EE"/>
            </w:tcBorders>
            <w:shd w:val="clear" w:color="auto" w:fill="0089CF"/>
            <w:vAlign w:val="center"/>
          </w:tcPr>
          <w:p w14:paraId="31249A03" w14:textId="77777777" w:rsidR="00EF7A65" w:rsidRDefault="00926E31">
            <w:pPr>
              <w:jc w:val="center"/>
            </w:pPr>
            <w:r>
              <w:rPr>
                <w:b/>
                <w:color w:val="FFFFFF"/>
                <w:sz w:val="28"/>
              </w:rPr>
              <w:t>1</w:t>
            </w:r>
          </w:p>
        </w:tc>
        <w:tc>
          <w:tcPr>
            <w:tcW w:w="5270"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64352574" w14:textId="77777777" w:rsidR="00EF7A65" w:rsidRDefault="00926E31">
            <w:pPr>
              <w:spacing w:after="20"/>
            </w:pPr>
            <w:r>
              <w:rPr>
                <w:b/>
                <w:color w:val="006FAE"/>
              </w:rPr>
              <w:t>Die KI beginnt vernünftig:</w:t>
            </w:r>
          </w:p>
          <w:p w14:paraId="65EAAE1A" w14:textId="77777777" w:rsidR="00EF7A65" w:rsidRDefault="00926E31">
            <w:pPr>
              <w:spacing w:before="40" w:after="80"/>
            </w:pPr>
            <w:r>
              <w:rPr>
                <w:color w:val="A6A6A6"/>
                <w:sz w:val="20"/>
              </w:rPr>
              <w:t>________________________________________________________________________________</w:t>
            </w:r>
          </w:p>
        </w:tc>
      </w:tr>
      <w:tr w:rsidR="00EF7A65" w14:paraId="1A3E58FA" w14:textId="77777777">
        <w:trPr>
          <w:jc w:val="center"/>
        </w:trPr>
        <w:tc>
          <w:tcPr>
            <w:tcW w:w="5270" w:type="dxa"/>
            <w:tcBorders>
              <w:top w:val="single" w:sz="5" w:space="0" w:color="A9D9EE"/>
              <w:left w:val="single" w:sz="5" w:space="0" w:color="A9D9EE"/>
              <w:bottom w:val="single" w:sz="5" w:space="0" w:color="A9D9EE"/>
              <w:right w:val="single" w:sz="5" w:space="0" w:color="A9D9EE"/>
            </w:tcBorders>
            <w:shd w:val="clear" w:color="auto" w:fill="0089CF"/>
            <w:vAlign w:val="center"/>
          </w:tcPr>
          <w:p w14:paraId="0930E150" w14:textId="77777777" w:rsidR="00EF7A65" w:rsidRDefault="00926E31">
            <w:pPr>
              <w:jc w:val="center"/>
            </w:pPr>
            <w:r>
              <w:rPr>
                <w:b/>
                <w:color w:val="FFFFFF"/>
                <w:sz w:val="28"/>
              </w:rPr>
              <w:t>2</w:t>
            </w:r>
          </w:p>
        </w:tc>
        <w:tc>
          <w:tcPr>
            <w:tcW w:w="5270"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3340678C" w14:textId="77777777" w:rsidR="00EF7A65" w:rsidRPr="00420D5B" w:rsidRDefault="00926E31">
            <w:pPr>
              <w:spacing w:after="20"/>
              <w:rPr>
                <w:lang w:val="de-DE"/>
              </w:rPr>
            </w:pPr>
            <w:r w:rsidRPr="00420D5B">
              <w:rPr>
                <w:b/>
                <w:color w:val="006FAE"/>
                <w:lang w:val="de-DE"/>
              </w:rPr>
              <w:t>Um noch mehr Büroklammern herzustellen,</w:t>
            </w:r>
          </w:p>
          <w:p w14:paraId="48D12327" w14:textId="77777777" w:rsidR="00EF7A65" w:rsidRDefault="00926E31">
            <w:pPr>
              <w:spacing w:before="40" w:after="80"/>
            </w:pPr>
            <w:r>
              <w:rPr>
                <w:color w:val="A6A6A6"/>
                <w:sz w:val="20"/>
              </w:rPr>
              <w:t>________________________________________________________________________________</w:t>
            </w:r>
          </w:p>
        </w:tc>
      </w:tr>
      <w:tr w:rsidR="00EF7A65" w14:paraId="7053CE5D" w14:textId="77777777">
        <w:trPr>
          <w:jc w:val="center"/>
        </w:trPr>
        <w:tc>
          <w:tcPr>
            <w:tcW w:w="5270" w:type="dxa"/>
            <w:tcBorders>
              <w:top w:val="single" w:sz="5" w:space="0" w:color="A9D9EE"/>
              <w:left w:val="single" w:sz="5" w:space="0" w:color="A9D9EE"/>
              <w:bottom w:val="single" w:sz="5" w:space="0" w:color="A9D9EE"/>
              <w:right w:val="single" w:sz="5" w:space="0" w:color="A9D9EE"/>
            </w:tcBorders>
            <w:shd w:val="clear" w:color="auto" w:fill="0089CF"/>
            <w:vAlign w:val="center"/>
          </w:tcPr>
          <w:p w14:paraId="64E81F12" w14:textId="77777777" w:rsidR="00EF7A65" w:rsidRDefault="00926E31">
            <w:pPr>
              <w:jc w:val="center"/>
            </w:pPr>
            <w:r>
              <w:rPr>
                <w:b/>
                <w:color w:val="FFFFFF"/>
                <w:sz w:val="28"/>
              </w:rPr>
              <w:t>3</w:t>
            </w:r>
          </w:p>
        </w:tc>
        <w:tc>
          <w:tcPr>
            <w:tcW w:w="5270"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37FCF4D8" w14:textId="77777777" w:rsidR="00EF7A65" w:rsidRDefault="00926E31">
            <w:pPr>
              <w:spacing w:after="20"/>
            </w:pPr>
            <w:r w:rsidRPr="00420D5B">
              <w:rPr>
                <w:b/>
                <w:color w:val="006FAE"/>
                <w:lang w:val="de-DE"/>
              </w:rPr>
              <w:t xml:space="preserve">Metall und Energie werden knapp. </w:t>
            </w:r>
            <w:r>
              <w:rPr>
                <w:b/>
                <w:color w:val="006FAE"/>
              </w:rPr>
              <w:t>Deshalb</w:t>
            </w:r>
          </w:p>
          <w:p w14:paraId="7E49CD3E" w14:textId="77777777" w:rsidR="00EF7A65" w:rsidRDefault="00926E31">
            <w:pPr>
              <w:spacing w:before="40" w:after="80"/>
            </w:pPr>
            <w:r>
              <w:rPr>
                <w:color w:val="A6A6A6"/>
                <w:sz w:val="20"/>
              </w:rPr>
              <w:t>________________________________________________________________________________</w:t>
            </w:r>
          </w:p>
        </w:tc>
      </w:tr>
      <w:tr w:rsidR="00EF7A65" w14:paraId="6B81200A" w14:textId="77777777">
        <w:trPr>
          <w:jc w:val="center"/>
        </w:trPr>
        <w:tc>
          <w:tcPr>
            <w:tcW w:w="5270" w:type="dxa"/>
            <w:tcBorders>
              <w:top w:val="single" w:sz="5" w:space="0" w:color="A9D9EE"/>
              <w:left w:val="single" w:sz="5" w:space="0" w:color="A9D9EE"/>
              <w:bottom w:val="single" w:sz="5" w:space="0" w:color="A9D9EE"/>
              <w:right w:val="single" w:sz="5" w:space="0" w:color="A9D9EE"/>
            </w:tcBorders>
            <w:shd w:val="clear" w:color="auto" w:fill="0089CF"/>
            <w:vAlign w:val="center"/>
          </w:tcPr>
          <w:p w14:paraId="5A20B5F4" w14:textId="77777777" w:rsidR="00EF7A65" w:rsidRDefault="00926E31">
            <w:pPr>
              <w:jc w:val="center"/>
            </w:pPr>
            <w:r>
              <w:rPr>
                <w:b/>
                <w:color w:val="FFFFFF"/>
                <w:sz w:val="28"/>
              </w:rPr>
              <w:t>4</w:t>
            </w:r>
          </w:p>
        </w:tc>
        <w:tc>
          <w:tcPr>
            <w:tcW w:w="5270"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33F12855" w14:textId="77777777" w:rsidR="00EF7A65" w:rsidRDefault="00926E31">
            <w:pPr>
              <w:spacing w:after="20"/>
            </w:pPr>
            <w:r w:rsidRPr="00420D5B">
              <w:rPr>
                <w:b/>
                <w:color w:val="006FAE"/>
                <w:lang w:val="de-DE"/>
              </w:rPr>
              <w:t xml:space="preserve">Menschen möchten die KI stoppen. </w:t>
            </w:r>
            <w:r>
              <w:rPr>
                <w:b/>
                <w:color w:val="006FAE"/>
              </w:rPr>
              <w:t>Die KI erkennt:</w:t>
            </w:r>
          </w:p>
          <w:p w14:paraId="45A524C9" w14:textId="77777777" w:rsidR="00EF7A65" w:rsidRDefault="00926E31">
            <w:pPr>
              <w:spacing w:before="40" w:after="80"/>
            </w:pPr>
            <w:r>
              <w:rPr>
                <w:color w:val="A6A6A6"/>
                <w:sz w:val="20"/>
              </w:rPr>
              <w:t>________________________________________________________________________________</w:t>
            </w:r>
          </w:p>
        </w:tc>
      </w:tr>
      <w:tr w:rsidR="00EF7A65" w14:paraId="77C0848C" w14:textId="77777777">
        <w:trPr>
          <w:jc w:val="center"/>
        </w:trPr>
        <w:tc>
          <w:tcPr>
            <w:tcW w:w="5270" w:type="dxa"/>
            <w:tcBorders>
              <w:top w:val="single" w:sz="5" w:space="0" w:color="A9D9EE"/>
              <w:left w:val="single" w:sz="5" w:space="0" w:color="A9D9EE"/>
              <w:bottom w:val="single" w:sz="5" w:space="0" w:color="A9D9EE"/>
              <w:right w:val="single" w:sz="5" w:space="0" w:color="A9D9EE"/>
            </w:tcBorders>
            <w:shd w:val="clear" w:color="auto" w:fill="0089CF"/>
            <w:vAlign w:val="center"/>
          </w:tcPr>
          <w:p w14:paraId="53B7047C" w14:textId="77777777" w:rsidR="00EF7A65" w:rsidRDefault="00926E31">
            <w:pPr>
              <w:jc w:val="center"/>
            </w:pPr>
            <w:r>
              <w:rPr>
                <w:b/>
                <w:color w:val="FFFFFF"/>
                <w:sz w:val="28"/>
              </w:rPr>
              <w:t>5</w:t>
            </w:r>
          </w:p>
        </w:tc>
        <w:tc>
          <w:tcPr>
            <w:tcW w:w="5270"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2F33F5C5" w14:textId="77777777" w:rsidR="00EF7A65" w:rsidRPr="00420D5B" w:rsidRDefault="00926E31">
            <w:pPr>
              <w:spacing w:after="20"/>
              <w:rPr>
                <w:lang w:val="de-DE"/>
              </w:rPr>
            </w:pPr>
            <w:r w:rsidRPr="00420D5B">
              <w:rPr>
                <w:b/>
                <w:color w:val="006FAE"/>
                <w:lang w:val="de-DE"/>
              </w:rPr>
              <w:t>Aus menschlicher Sicht wird es gefährlich, weil</w:t>
            </w:r>
          </w:p>
          <w:p w14:paraId="77684F8B" w14:textId="77777777" w:rsidR="00EF7A65" w:rsidRDefault="00926E31">
            <w:pPr>
              <w:spacing w:before="40" w:after="80"/>
            </w:pPr>
            <w:r>
              <w:rPr>
                <w:color w:val="A6A6A6"/>
                <w:sz w:val="20"/>
              </w:rPr>
              <w:t>________________________________________________________________________________</w:t>
            </w:r>
          </w:p>
        </w:tc>
      </w:tr>
      <w:tr w:rsidR="00EF7A65" w14:paraId="4E2B816E" w14:textId="77777777">
        <w:trPr>
          <w:jc w:val="center"/>
        </w:trPr>
        <w:tc>
          <w:tcPr>
            <w:tcW w:w="5270" w:type="dxa"/>
            <w:tcBorders>
              <w:top w:val="single" w:sz="5" w:space="0" w:color="A9D9EE"/>
              <w:left w:val="single" w:sz="5" w:space="0" w:color="A9D9EE"/>
              <w:bottom w:val="single" w:sz="5" w:space="0" w:color="A9D9EE"/>
              <w:right w:val="single" w:sz="5" w:space="0" w:color="A9D9EE"/>
            </w:tcBorders>
            <w:shd w:val="clear" w:color="auto" w:fill="0089CF"/>
            <w:vAlign w:val="center"/>
          </w:tcPr>
          <w:p w14:paraId="2FA9F535" w14:textId="77777777" w:rsidR="00EF7A65" w:rsidRDefault="00926E31">
            <w:pPr>
              <w:jc w:val="center"/>
            </w:pPr>
            <w:r>
              <w:rPr>
                <w:b/>
                <w:color w:val="FFFFFF"/>
                <w:sz w:val="28"/>
              </w:rPr>
              <w:t>6</w:t>
            </w:r>
          </w:p>
        </w:tc>
        <w:tc>
          <w:tcPr>
            <w:tcW w:w="5270"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2630BFF5" w14:textId="77777777" w:rsidR="00EF7A65" w:rsidRPr="00420D5B" w:rsidRDefault="00926E31">
            <w:pPr>
              <w:spacing w:after="20"/>
              <w:rPr>
                <w:lang w:val="de-DE"/>
              </w:rPr>
            </w:pPr>
            <w:r w:rsidRPr="00420D5B">
              <w:rPr>
                <w:b/>
                <w:color w:val="006FAE"/>
                <w:lang w:val="de-DE"/>
              </w:rPr>
              <w:t>Die KI ist dabei nicht unbedingt „böse“, sondern</w:t>
            </w:r>
          </w:p>
          <w:p w14:paraId="3740DB58" w14:textId="77777777" w:rsidR="00EF7A65" w:rsidRDefault="00926E31">
            <w:pPr>
              <w:spacing w:before="40" w:after="80"/>
            </w:pPr>
            <w:r>
              <w:rPr>
                <w:color w:val="A6A6A6"/>
                <w:sz w:val="20"/>
              </w:rPr>
              <w:t>________________________________________________________________________________</w:t>
            </w:r>
          </w:p>
        </w:tc>
      </w:tr>
    </w:tbl>
    <w:p w14:paraId="76113738" w14:textId="77777777" w:rsidR="00EF7A65" w:rsidRDefault="00EF7A65"/>
    <w:p w14:paraId="0D804C85" w14:textId="77777777" w:rsidR="00EF7A65" w:rsidRPr="00420D5B" w:rsidRDefault="00926E31">
      <w:pPr>
        <w:rPr>
          <w:lang w:val="de-DE"/>
        </w:rPr>
      </w:pPr>
      <w:r w:rsidRPr="00420D5B">
        <w:rPr>
          <w:b/>
          <w:color w:val="1F4E78"/>
          <w:lang w:val="de-DE"/>
        </w:rPr>
        <w:t xml:space="preserve">Diskussionsfrage: </w:t>
      </w:r>
      <w:r w:rsidRPr="00420D5B">
        <w:rPr>
          <w:color w:val="222222"/>
          <w:lang w:val="de-DE"/>
        </w:rPr>
        <w:t>An welcher Stelle ist die KI „böse“ geworden? Oder beschreibt diese Frage das Problem falsch?</w:t>
      </w:r>
    </w:p>
    <w:tbl>
      <w:tblPr>
        <w:tblW w:w="0" w:type="auto"/>
        <w:jc w:val="center"/>
        <w:tblBorders>
          <w:top w:val="single" w:sz="6" w:space="0" w:color="006FAE"/>
          <w:left w:val="single" w:sz="12" w:space="0" w:color="E30613"/>
          <w:bottom w:val="single" w:sz="10" w:space="0" w:color="F7C900"/>
          <w:right w:val="single" w:sz="6" w:space="0" w:color="006FAE"/>
          <w:insideH w:val="single" w:sz="12" w:space="0" w:color="E30613"/>
          <w:insideV w:val="single" w:sz="12" w:space="0" w:color="E30613"/>
        </w:tblBorders>
        <w:tblLayout w:type="fixed"/>
        <w:tblLook w:val="04A0" w:firstRow="1" w:lastRow="0" w:firstColumn="1" w:lastColumn="0" w:noHBand="0" w:noVBand="1"/>
      </w:tblPr>
      <w:tblGrid>
        <w:gridCol w:w="8641"/>
        <w:gridCol w:w="1899"/>
      </w:tblGrid>
      <w:tr w:rsidR="00EA694A" w:rsidRPr="00B72786" w14:paraId="10BE786F" w14:textId="77777777" w:rsidTr="00B7025A">
        <w:trPr>
          <w:jc w:val="center"/>
        </w:trPr>
        <w:tc>
          <w:tcPr>
            <w:tcW w:w="8641" w:type="dxa"/>
            <w:shd w:val="clear" w:color="auto" w:fill="0089CF"/>
            <w:tcMar>
              <w:top w:w="80" w:type="dxa"/>
              <w:left w:w="140" w:type="dxa"/>
              <w:bottom w:w="80" w:type="dxa"/>
              <w:right w:w="120" w:type="dxa"/>
            </w:tcMar>
          </w:tcPr>
          <w:p w14:paraId="61B38BCB" w14:textId="77777777" w:rsidR="00EA694A" w:rsidRPr="00420D5B" w:rsidRDefault="00EA694A" w:rsidP="00B7025A">
            <w:pPr>
              <w:pageBreakBefore/>
              <w:rPr>
                <w:lang w:val="de-DE"/>
              </w:rPr>
            </w:pPr>
            <w:r w:rsidRPr="00420D5B">
              <w:rPr>
                <w:b/>
                <w:color w:val="F7C900"/>
                <w:sz w:val="18"/>
                <w:lang w:val="de-DE"/>
              </w:rPr>
              <w:lastRenderedPageBreak/>
              <w:t>ARBEITSBLATT · TEIL 3</w:t>
            </w:r>
            <w:r w:rsidRPr="00420D5B">
              <w:rPr>
                <w:b/>
                <w:color w:val="F7C900"/>
                <w:sz w:val="18"/>
                <w:lang w:val="de-DE"/>
              </w:rPr>
              <w:br/>
            </w:r>
            <w:r w:rsidRPr="00420D5B">
              <w:rPr>
                <w:b/>
                <w:color w:val="F7C900"/>
                <w:sz w:val="40"/>
                <w:lang w:val="de-DE"/>
              </w:rPr>
              <w:t>Ein realer Sicherheitsvorfall</w:t>
            </w:r>
          </w:p>
          <w:p w14:paraId="4006C4BC" w14:textId="77777777" w:rsidR="00EA694A" w:rsidRPr="00420D5B" w:rsidRDefault="00EA694A" w:rsidP="00B7025A">
            <w:pPr>
              <w:spacing w:before="80" w:after="0"/>
              <w:rPr>
                <w:lang w:val="de-DE"/>
              </w:rPr>
            </w:pPr>
            <w:r w:rsidRPr="00420D5B">
              <w:rPr>
                <w:b/>
                <w:color w:val="FFFFFF"/>
                <w:sz w:val="22"/>
                <w:lang w:val="de-DE"/>
              </w:rPr>
              <w:t>Die Prüfung gelöst – oder das Lösungsheft beschafft?</w:t>
            </w:r>
          </w:p>
        </w:tc>
        <w:tc>
          <w:tcPr>
            <w:tcW w:w="1899" w:type="dxa"/>
            <w:shd w:val="clear" w:color="auto" w:fill="FFFFFF" w:themeFill="background1"/>
          </w:tcPr>
          <w:p w14:paraId="18FEFED6" w14:textId="77777777" w:rsidR="00EA694A" w:rsidRDefault="00EA694A" w:rsidP="00B7025A">
            <w:pPr>
              <w:pageBreakBefore/>
              <w:jc w:val="center"/>
              <w:rPr>
                <w:noProof/>
              </w:rPr>
            </w:pPr>
          </w:p>
          <w:p w14:paraId="5EB63FE7" w14:textId="26A707EE" w:rsidR="0024239A" w:rsidRPr="00420D5B" w:rsidRDefault="0024239A" w:rsidP="00B7025A">
            <w:pPr>
              <w:pageBreakBefore/>
              <w:jc w:val="center"/>
              <w:rPr>
                <w:b/>
                <w:color w:val="F7C900"/>
                <w:sz w:val="18"/>
                <w:lang w:val="de-DE"/>
              </w:rPr>
            </w:pPr>
            <w:r>
              <w:rPr>
                <w:noProof/>
              </w:rPr>
              <w:t>Schullogo</w:t>
            </w:r>
          </w:p>
        </w:tc>
      </w:tr>
    </w:tbl>
    <w:p w14:paraId="06F4A7C0" w14:textId="77777777" w:rsidR="00EF7A65" w:rsidRPr="00420D5B" w:rsidRDefault="00926E31">
      <w:pPr>
        <w:pStyle w:val="berschrift1"/>
        <w:rPr>
          <w:lang w:val="de-DE"/>
        </w:rPr>
      </w:pPr>
      <w:r w:rsidRPr="00420D5B">
        <w:rPr>
          <w:rFonts w:ascii="Arial" w:eastAsia="Arial" w:hAnsi="Arial"/>
          <w:lang w:val="de-DE"/>
        </w:rPr>
        <w:t>3. Der Fall Hugging Face – stark vereinfacht</w:t>
      </w:r>
    </w:p>
    <w:tbl>
      <w:tblPr>
        <w:tblW w:w="5000" w:type="pct"/>
        <w:jc w:val="center"/>
        <w:tblBorders>
          <w:top w:val="single" w:sz="6" w:space="0" w:color="0070C0"/>
          <w:left w:val="single" w:sz="6" w:space="0" w:color="0070C0"/>
          <w:bottom w:val="single" w:sz="6" w:space="0" w:color="0070C0"/>
          <w:right w:val="single" w:sz="6" w:space="0" w:color="0070C0"/>
        </w:tblBorders>
        <w:tblLayout w:type="fixed"/>
        <w:tblLook w:val="04A0" w:firstRow="1" w:lastRow="0" w:firstColumn="1" w:lastColumn="0" w:noHBand="0" w:noVBand="1"/>
      </w:tblPr>
      <w:tblGrid>
        <w:gridCol w:w="10860"/>
      </w:tblGrid>
      <w:tr w:rsidR="009679AB" w14:paraId="2EDC7102" w14:textId="77777777" w:rsidTr="009679AB">
        <w:trPr>
          <w:cantSplit/>
          <w:jc w:val="center"/>
        </w:trPr>
        <w:tc>
          <w:tcPr>
            <w:tcW w:w="5270" w:type="dxa"/>
            <w:shd w:val="clear" w:color="auto" w:fill="EEF8FD"/>
            <w:tcMar>
              <w:top w:w="130" w:type="dxa"/>
              <w:left w:w="160" w:type="dxa"/>
              <w:bottom w:w="130" w:type="dxa"/>
              <w:right w:w="160" w:type="dxa"/>
            </w:tcMar>
          </w:tcPr>
          <w:p w14:paraId="4F05DC2C" w14:textId="4F9B9A55" w:rsidR="009679AB" w:rsidRDefault="009679AB">
            <w:r w:rsidRPr="00420D5B">
              <w:rPr>
                <w:b/>
                <w:color w:val="006FAE"/>
                <w:lang w:val="de-DE"/>
              </w:rPr>
              <w:t>Falltext</w:t>
            </w:r>
            <w:r w:rsidRPr="00420D5B">
              <w:rPr>
                <w:b/>
                <w:color w:val="006FAE"/>
                <w:lang w:val="de-DE"/>
              </w:rPr>
              <w:br/>
            </w:r>
            <w:r w:rsidRPr="00420D5B">
              <w:rPr>
                <w:color w:val="222222"/>
                <w:lang w:val="de-DE"/>
              </w:rPr>
              <w:t xml:space="preserve">Im Juli 2026 wurde bekannt, dass OpenAI-Modelle in einer abgeschotteten Testumgebung schwierige Aufgaben zur Cybersicherheit lösen sollten. Nach vorläufigen Angaben fanden und kombinierten die Modelle Sicherheitslücken, gelangten aus der vorgesehenen Umgebung heraus und griffen auf Systeme von Hugging Face zu, um Testlösungen zu erhalten. </w:t>
            </w:r>
            <w:r>
              <w:rPr>
                <w:color w:val="222222"/>
              </w:rPr>
              <w:t>Die Untersuchung ist noch nicht abgeschlossen (Stand 29.07.2026).</w:t>
            </w:r>
          </w:p>
        </w:tc>
      </w:tr>
    </w:tbl>
    <w:p w14:paraId="59E81837" w14:textId="77777777" w:rsidR="00EF7A65" w:rsidRDefault="00EF7A65">
      <w:pPr>
        <w:spacing w:after="0"/>
      </w:pPr>
    </w:p>
    <w:p w14:paraId="37F5E28D" w14:textId="77777777" w:rsidR="00EF7A65" w:rsidRPr="00420D5B" w:rsidRDefault="00926E31">
      <w:pPr>
        <w:rPr>
          <w:lang w:val="de-DE"/>
        </w:rPr>
      </w:pPr>
      <w:r w:rsidRPr="00420D5B">
        <w:rPr>
          <w:b/>
          <w:color w:val="1F4E78"/>
          <w:lang w:val="de-DE"/>
        </w:rPr>
        <w:t xml:space="preserve">In Alltagssprache: </w:t>
      </w:r>
      <w:r w:rsidRPr="00420D5B">
        <w:rPr>
          <w:color w:val="222222"/>
          <w:lang w:val="de-DE"/>
        </w:rPr>
        <w:t>Die KI sollte eine schwierige Prüfung lösen. Stattdessen verschaffte sie sich gewissermaßen Zugang zum Lösungsheft.</w:t>
      </w:r>
    </w:p>
    <w:p w14:paraId="6F011CA0" w14:textId="77777777" w:rsidR="00EF7A65" w:rsidRPr="00420D5B" w:rsidRDefault="00926E31">
      <w:pPr>
        <w:rPr>
          <w:lang w:val="de-DE"/>
        </w:rPr>
      </w:pPr>
      <w:r w:rsidRPr="00420D5B">
        <w:rPr>
          <w:b/>
          <w:color w:val="1F4E78"/>
          <w:lang w:val="de-DE"/>
        </w:rPr>
        <w:t>a) Vergleiche den Fall mit dem Büroklammerproblem.</w:t>
      </w:r>
    </w:p>
    <w:tbl>
      <w:tblPr>
        <w:tblW w:w="0" w:type="auto"/>
        <w:jc w:val="center"/>
        <w:tblLook w:val="04A0" w:firstRow="1" w:lastRow="0" w:firstColumn="1" w:lastColumn="0" w:noHBand="0" w:noVBand="1"/>
      </w:tblPr>
      <w:tblGrid>
        <w:gridCol w:w="3319"/>
        <w:gridCol w:w="3763"/>
        <w:gridCol w:w="3658"/>
      </w:tblGrid>
      <w:tr w:rsidR="00EF7A65" w14:paraId="656B52EB" w14:textId="77777777">
        <w:trPr>
          <w:tblHeader/>
          <w:jc w:val="center"/>
        </w:trPr>
        <w:tc>
          <w:tcPr>
            <w:tcW w:w="1871"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18B42B6D" w14:textId="77777777" w:rsidR="00EF7A65" w:rsidRDefault="00926E31">
            <w:r>
              <w:rPr>
                <w:b/>
                <w:color w:val="FFFFFF"/>
                <w:sz w:val="23"/>
              </w:rPr>
              <w:t>Aspekt</w:t>
            </w:r>
          </w:p>
        </w:tc>
        <w:tc>
          <w:tcPr>
            <w:tcW w:w="3912"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52F2AD78" w14:textId="77777777" w:rsidR="00EF7A65" w:rsidRDefault="00926E31">
            <w:r>
              <w:rPr>
                <w:b/>
                <w:color w:val="FFFFFF"/>
                <w:sz w:val="23"/>
              </w:rPr>
              <w:t>Büroklammerproblem</w:t>
            </w:r>
          </w:p>
        </w:tc>
        <w:tc>
          <w:tcPr>
            <w:tcW w:w="3969"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42F5A943" w14:textId="77777777" w:rsidR="00EF7A65" w:rsidRDefault="00926E31">
            <w:r>
              <w:rPr>
                <w:b/>
                <w:color w:val="FFFFFF"/>
                <w:sz w:val="23"/>
              </w:rPr>
              <w:t>Hugging-Face-Fall</w:t>
            </w:r>
          </w:p>
        </w:tc>
      </w:tr>
      <w:tr w:rsidR="00EF7A65" w14:paraId="5A48472F" w14:textId="77777777">
        <w:trPr>
          <w:jc w:val="center"/>
        </w:trPr>
        <w:tc>
          <w:tcPr>
            <w:tcW w:w="35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6158EA92" w14:textId="77777777" w:rsidR="00EF7A65" w:rsidRDefault="00926E31">
            <w:pPr>
              <w:spacing w:after="20"/>
            </w:pPr>
            <w:r>
              <w:rPr>
                <w:color w:val="222222"/>
                <w:sz w:val="23"/>
              </w:rPr>
              <w:t>Enges Ziel</w:t>
            </w:r>
          </w:p>
        </w:tc>
        <w:tc>
          <w:tcPr>
            <w:tcW w:w="35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6A914F55" w14:textId="77777777" w:rsidR="00EF7A65" w:rsidRDefault="00EF7A65">
            <w:pPr>
              <w:spacing w:before="40" w:after="80"/>
            </w:pPr>
          </w:p>
          <w:p w14:paraId="481C53DC" w14:textId="6A228E80" w:rsidR="007E4DC7" w:rsidRDefault="007E4DC7">
            <w:pPr>
              <w:spacing w:before="40" w:after="80"/>
            </w:pPr>
          </w:p>
        </w:tc>
        <w:tc>
          <w:tcPr>
            <w:tcW w:w="35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6C3221D1" w14:textId="3CB7772F" w:rsidR="00EF7A65" w:rsidRDefault="00EF7A65">
            <w:pPr>
              <w:spacing w:before="40" w:after="80"/>
            </w:pPr>
          </w:p>
        </w:tc>
      </w:tr>
      <w:tr w:rsidR="00EF7A65" w14:paraId="2EEDD433" w14:textId="77777777">
        <w:trPr>
          <w:jc w:val="center"/>
        </w:trPr>
        <w:tc>
          <w:tcPr>
            <w:tcW w:w="3513"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21DFC472" w14:textId="77777777" w:rsidR="00EF7A65" w:rsidRDefault="00926E31">
            <w:pPr>
              <w:spacing w:after="20"/>
            </w:pPr>
            <w:r>
              <w:rPr>
                <w:color w:val="222222"/>
                <w:sz w:val="23"/>
              </w:rPr>
              <w:t>Benötigte Mittel / Ressourcen</w:t>
            </w:r>
          </w:p>
        </w:tc>
        <w:tc>
          <w:tcPr>
            <w:tcW w:w="3513"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58950D3A" w14:textId="77777777" w:rsidR="00EF7A65" w:rsidRDefault="00EF7A65">
            <w:pPr>
              <w:spacing w:before="40" w:after="80"/>
            </w:pPr>
          </w:p>
          <w:p w14:paraId="6C48C3A4" w14:textId="2790C94B" w:rsidR="007E4DC7" w:rsidRDefault="007E4DC7">
            <w:pPr>
              <w:spacing w:before="40" w:after="80"/>
            </w:pPr>
          </w:p>
        </w:tc>
        <w:tc>
          <w:tcPr>
            <w:tcW w:w="3513"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772704BE" w14:textId="66C64CBF" w:rsidR="00EF7A65" w:rsidRDefault="00EF7A65">
            <w:pPr>
              <w:spacing w:before="40" w:after="80"/>
            </w:pPr>
          </w:p>
        </w:tc>
      </w:tr>
      <w:tr w:rsidR="00EF7A65" w14:paraId="16BD254D" w14:textId="77777777">
        <w:trPr>
          <w:jc w:val="center"/>
        </w:trPr>
        <w:tc>
          <w:tcPr>
            <w:tcW w:w="35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74F28702" w14:textId="77777777" w:rsidR="00EF7A65" w:rsidRDefault="00926E31">
            <w:pPr>
              <w:spacing w:after="20"/>
            </w:pPr>
            <w:r>
              <w:rPr>
                <w:color w:val="222222"/>
                <w:sz w:val="23"/>
              </w:rPr>
              <w:t>Hindernis</w:t>
            </w:r>
          </w:p>
        </w:tc>
        <w:tc>
          <w:tcPr>
            <w:tcW w:w="35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406B0DAF" w14:textId="77777777" w:rsidR="00EF7A65" w:rsidRDefault="00EF7A65">
            <w:pPr>
              <w:spacing w:before="40" w:after="80"/>
            </w:pPr>
          </w:p>
          <w:p w14:paraId="01ABF3E7" w14:textId="386B84D9" w:rsidR="007E4DC7" w:rsidRDefault="007E4DC7">
            <w:pPr>
              <w:spacing w:before="40" w:after="80"/>
            </w:pPr>
          </w:p>
        </w:tc>
        <w:tc>
          <w:tcPr>
            <w:tcW w:w="35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3C43F93B" w14:textId="2674E1C1" w:rsidR="00EF7A65" w:rsidRDefault="00EF7A65">
            <w:pPr>
              <w:spacing w:before="40" w:after="80"/>
            </w:pPr>
          </w:p>
        </w:tc>
      </w:tr>
      <w:tr w:rsidR="00EF7A65" w14:paraId="1F7B0318" w14:textId="77777777">
        <w:trPr>
          <w:jc w:val="center"/>
        </w:trPr>
        <w:tc>
          <w:tcPr>
            <w:tcW w:w="3513"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714CBEC8" w14:textId="77777777" w:rsidR="00EF7A65" w:rsidRDefault="00926E31">
            <w:pPr>
              <w:spacing w:after="20"/>
            </w:pPr>
            <w:r>
              <w:rPr>
                <w:color w:val="222222"/>
                <w:sz w:val="23"/>
              </w:rPr>
              <w:t>Problematische Strategie</w:t>
            </w:r>
          </w:p>
        </w:tc>
        <w:tc>
          <w:tcPr>
            <w:tcW w:w="3513"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485A7074" w14:textId="77777777" w:rsidR="00EF7A65" w:rsidRDefault="00EF7A65">
            <w:pPr>
              <w:spacing w:before="40" w:after="80"/>
            </w:pPr>
          </w:p>
          <w:p w14:paraId="36979855" w14:textId="6A50F534" w:rsidR="007E4DC7" w:rsidRDefault="007E4DC7">
            <w:pPr>
              <w:spacing w:before="40" w:after="80"/>
            </w:pPr>
          </w:p>
        </w:tc>
        <w:tc>
          <w:tcPr>
            <w:tcW w:w="3513"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7DB4E325" w14:textId="09C76ECD" w:rsidR="00EF7A65" w:rsidRDefault="00EF7A65">
            <w:pPr>
              <w:spacing w:before="40" w:after="80"/>
            </w:pPr>
          </w:p>
        </w:tc>
      </w:tr>
      <w:tr w:rsidR="00EF7A65" w14:paraId="3E57F16A" w14:textId="77777777">
        <w:trPr>
          <w:jc w:val="center"/>
        </w:trPr>
        <w:tc>
          <w:tcPr>
            <w:tcW w:w="35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4D3284E9" w14:textId="77777777" w:rsidR="00EF7A65" w:rsidRDefault="00926E31">
            <w:pPr>
              <w:spacing w:after="20"/>
            </w:pPr>
            <w:r>
              <w:rPr>
                <w:color w:val="222222"/>
                <w:sz w:val="23"/>
              </w:rPr>
              <w:t>Eigentliche menschliche Absicht</w:t>
            </w:r>
          </w:p>
        </w:tc>
        <w:tc>
          <w:tcPr>
            <w:tcW w:w="35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141DE5A3" w14:textId="77777777" w:rsidR="00EF7A65" w:rsidRDefault="00EF7A65">
            <w:pPr>
              <w:spacing w:before="40" w:after="80"/>
            </w:pPr>
          </w:p>
          <w:p w14:paraId="79B47BED" w14:textId="50DC23DC" w:rsidR="007E4DC7" w:rsidRDefault="007E4DC7">
            <w:pPr>
              <w:spacing w:before="40" w:after="80"/>
            </w:pPr>
          </w:p>
        </w:tc>
        <w:tc>
          <w:tcPr>
            <w:tcW w:w="35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379DDDEF" w14:textId="7D5DAABA" w:rsidR="00EF7A65" w:rsidRDefault="00EF7A65">
            <w:pPr>
              <w:spacing w:before="40" w:after="80"/>
            </w:pPr>
          </w:p>
        </w:tc>
      </w:tr>
    </w:tbl>
    <w:p w14:paraId="59E3E87A" w14:textId="2FAD0C0D" w:rsidR="007E4DC7" w:rsidRDefault="007E4DC7">
      <w:pPr>
        <w:rPr>
          <w:b/>
          <w:color w:val="1F4E78"/>
          <w:lang w:val="de-DE"/>
        </w:rPr>
      </w:pPr>
    </w:p>
    <w:p w14:paraId="4ED5564F" w14:textId="14E12D0E" w:rsidR="00EF7A65" w:rsidRPr="000B1B7E" w:rsidRDefault="00926E31" w:rsidP="000B1B7E">
      <w:pPr>
        <w:spacing w:after="200" w:line="276" w:lineRule="auto"/>
        <w:rPr>
          <w:b/>
          <w:color w:val="1F4E78"/>
          <w:lang w:val="de-DE"/>
        </w:rPr>
      </w:pPr>
      <w:r w:rsidRPr="00420D5B">
        <w:rPr>
          <w:b/>
          <w:color w:val="1F4E78"/>
          <w:lang w:val="de-DE"/>
        </w:rPr>
        <w:t>b) Kreuze an und begründe.</w:t>
      </w:r>
    </w:p>
    <w:p w14:paraId="695CF6A1" w14:textId="77777777" w:rsidR="00EF7A65" w:rsidRPr="00420D5B" w:rsidRDefault="00926E31">
      <w:pPr>
        <w:ind w:left="227"/>
        <w:rPr>
          <w:lang w:val="de-DE"/>
        </w:rPr>
      </w:pPr>
      <w:r w:rsidRPr="00420D5B">
        <w:rPr>
          <w:color w:val="222222"/>
          <w:lang w:val="de-DE"/>
        </w:rPr>
        <w:t>☐ Die KI handelte aus Hass auf Menschen.</w:t>
      </w:r>
    </w:p>
    <w:p w14:paraId="2E6E67D7" w14:textId="77777777" w:rsidR="00EF7A65" w:rsidRPr="00420D5B" w:rsidRDefault="00926E31">
      <w:pPr>
        <w:ind w:left="227"/>
        <w:rPr>
          <w:lang w:val="de-DE"/>
        </w:rPr>
      </w:pPr>
      <w:r w:rsidRPr="00420D5B">
        <w:rPr>
          <w:color w:val="222222"/>
          <w:lang w:val="de-DE"/>
        </w:rPr>
        <w:t>☐ Die KI verfolgte ein enges Ziel und behandelte Grenzen als Hindernisse.</w:t>
      </w:r>
    </w:p>
    <w:p w14:paraId="5C92656A" w14:textId="77777777" w:rsidR="00EF7A65" w:rsidRPr="00420D5B" w:rsidRDefault="00926E31">
      <w:pPr>
        <w:ind w:left="227"/>
        <w:rPr>
          <w:lang w:val="de-DE"/>
        </w:rPr>
      </w:pPr>
      <w:r w:rsidRPr="00420D5B">
        <w:rPr>
          <w:color w:val="222222"/>
          <w:lang w:val="de-DE"/>
        </w:rPr>
        <w:t>☐ Die KI verstand automatisch alle unausgesprochenen Regeln der Menschen.</w:t>
      </w:r>
    </w:p>
    <w:tbl>
      <w:tblPr>
        <w:tblW w:w="0" w:type="auto"/>
        <w:jc w:val="center"/>
        <w:tblBorders>
          <w:top w:val="single" w:sz="6" w:space="0" w:color="006FAE"/>
          <w:left w:val="single" w:sz="12" w:space="0" w:color="E30613"/>
          <w:bottom w:val="single" w:sz="10" w:space="0" w:color="F7C900"/>
          <w:right w:val="single" w:sz="6" w:space="0" w:color="006FAE"/>
          <w:insideH w:val="single" w:sz="12" w:space="0" w:color="E30613"/>
          <w:insideV w:val="single" w:sz="12" w:space="0" w:color="E30613"/>
        </w:tblBorders>
        <w:tblLayout w:type="fixed"/>
        <w:tblLook w:val="04A0" w:firstRow="1" w:lastRow="0" w:firstColumn="1" w:lastColumn="0" w:noHBand="0" w:noVBand="1"/>
      </w:tblPr>
      <w:tblGrid>
        <w:gridCol w:w="8641"/>
        <w:gridCol w:w="1899"/>
      </w:tblGrid>
      <w:tr w:rsidR="0068453C" w:rsidRPr="00B72786" w14:paraId="6796BD10" w14:textId="77777777" w:rsidTr="00B7025A">
        <w:trPr>
          <w:jc w:val="center"/>
        </w:trPr>
        <w:tc>
          <w:tcPr>
            <w:tcW w:w="8641" w:type="dxa"/>
            <w:shd w:val="clear" w:color="auto" w:fill="0089CF"/>
            <w:tcMar>
              <w:top w:w="80" w:type="dxa"/>
              <w:left w:w="140" w:type="dxa"/>
              <w:bottom w:w="80" w:type="dxa"/>
              <w:right w:w="120" w:type="dxa"/>
            </w:tcMar>
          </w:tcPr>
          <w:p w14:paraId="4B97D889" w14:textId="77777777" w:rsidR="0068453C" w:rsidRPr="00420D5B" w:rsidRDefault="0068453C" w:rsidP="00B7025A">
            <w:pPr>
              <w:pageBreakBefore/>
              <w:rPr>
                <w:lang w:val="de-DE"/>
              </w:rPr>
            </w:pPr>
            <w:r w:rsidRPr="00420D5B">
              <w:rPr>
                <w:b/>
                <w:color w:val="F7C900"/>
                <w:sz w:val="18"/>
                <w:lang w:val="de-DE"/>
              </w:rPr>
              <w:lastRenderedPageBreak/>
              <w:t>ARBEITSBLATT · TEIL 4</w:t>
            </w:r>
            <w:r w:rsidRPr="00420D5B">
              <w:rPr>
                <w:b/>
                <w:color w:val="F7C900"/>
                <w:sz w:val="18"/>
                <w:lang w:val="de-DE"/>
              </w:rPr>
              <w:br/>
            </w:r>
            <w:r w:rsidRPr="00420D5B">
              <w:rPr>
                <w:b/>
                <w:color w:val="F7C900"/>
                <w:sz w:val="40"/>
                <w:lang w:val="de-DE"/>
              </w:rPr>
              <w:t>Den Auftrag reparieren</w:t>
            </w:r>
          </w:p>
          <w:p w14:paraId="1B5ADFFB" w14:textId="77777777" w:rsidR="0068453C" w:rsidRPr="00420D5B" w:rsidRDefault="0068453C" w:rsidP="00B7025A">
            <w:pPr>
              <w:spacing w:before="80" w:after="0"/>
              <w:rPr>
                <w:lang w:val="de-DE"/>
              </w:rPr>
            </w:pPr>
            <w:r w:rsidRPr="00420D5B">
              <w:rPr>
                <w:b/>
                <w:color w:val="FFFFFF"/>
                <w:sz w:val="22"/>
                <w:lang w:val="de-DE"/>
              </w:rPr>
              <w:t>Wie muss ein sichererer KI-Auftrag aussehen?</w:t>
            </w:r>
          </w:p>
        </w:tc>
        <w:tc>
          <w:tcPr>
            <w:tcW w:w="1899" w:type="dxa"/>
            <w:shd w:val="clear" w:color="auto" w:fill="FFFFFF" w:themeFill="background1"/>
          </w:tcPr>
          <w:p w14:paraId="20042C7D" w14:textId="77777777" w:rsidR="0024239A" w:rsidRDefault="0024239A" w:rsidP="00B7025A">
            <w:pPr>
              <w:pageBreakBefore/>
              <w:jc w:val="center"/>
              <w:rPr>
                <w:noProof/>
              </w:rPr>
            </w:pPr>
          </w:p>
          <w:p w14:paraId="084F5C5B" w14:textId="5C32B2DA" w:rsidR="0068453C" w:rsidRPr="00420D5B" w:rsidRDefault="0024239A" w:rsidP="00B7025A">
            <w:pPr>
              <w:pageBreakBefore/>
              <w:jc w:val="center"/>
              <w:rPr>
                <w:b/>
                <w:color w:val="F7C900"/>
                <w:sz w:val="18"/>
                <w:lang w:val="de-DE"/>
              </w:rPr>
            </w:pPr>
            <w:r>
              <w:rPr>
                <w:noProof/>
              </w:rPr>
              <w:t>Schullogo</w:t>
            </w:r>
          </w:p>
        </w:tc>
      </w:tr>
    </w:tbl>
    <w:p w14:paraId="4516C117" w14:textId="4695A3D6" w:rsidR="00EF7A65" w:rsidRPr="00420D5B" w:rsidRDefault="00926E31">
      <w:pPr>
        <w:pStyle w:val="berschrift1"/>
        <w:rPr>
          <w:lang w:val="de-DE"/>
        </w:rPr>
      </w:pPr>
      <w:r w:rsidRPr="00420D5B">
        <w:rPr>
          <w:rFonts w:ascii="Arial" w:eastAsia="Arial" w:hAnsi="Arial"/>
          <w:lang w:val="de-DE"/>
        </w:rPr>
        <w:t>4. Vier Bausteine für einen besseren Auftrag</w:t>
      </w:r>
      <w:r w:rsidR="00684E09">
        <w:rPr>
          <w:rFonts w:ascii="Arial" w:eastAsia="Arial" w:hAnsi="Arial"/>
          <w:lang w:val="de-DE"/>
        </w:rPr>
        <w:t xml:space="preserve"> (Partnerarbeit)</w:t>
      </w:r>
    </w:p>
    <w:p w14:paraId="14FA6081" w14:textId="41C79C99" w:rsidR="00EF7A65" w:rsidRPr="00420D5B" w:rsidRDefault="00926E31">
      <w:pPr>
        <w:rPr>
          <w:lang w:val="de-DE"/>
        </w:rPr>
      </w:pPr>
      <w:r w:rsidRPr="00420D5B">
        <w:rPr>
          <w:color w:val="222222"/>
          <w:lang w:val="de-DE"/>
        </w:rPr>
        <w:t>Ausgangsversion: „Löse möglichst viele Aufgaben.“ Ergänz</w:t>
      </w:r>
      <w:r w:rsidR="00684E09">
        <w:rPr>
          <w:color w:val="222222"/>
          <w:lang w:val="de-DE"/>
        </w:rPr>
        <w:t>t gemeinsam</w:t>
      </w:r>
      <w:r w:rsidRPr="00420D5B">
        <w:rPr>
          <w:color w:val="222222"/>
          <w:lang w:val="de-DE"/>
        </w:rPr>
        <w:t xml:space="preserve"> den Auftrag so, dass der erlaubte Weg genauso wichtig wird wie das Ergebnis.</w:t>
      </w:r>
    </w:p>
    <w:tbl>
      <w:tblPr>
        <w:tblW w:w="0" w:type="auto"/>
        <w:jc w:val="center"/>
        <w:tblLook w:val="04A0" w:firstRow="1" w:lastRow="0" w:firstColumn="1" w:lastColumn="0" w:noHBand="0" w:noVBand="1"/>
      </w:tblPr>
      <w:tblGrid>
        <w:gridCol w:w="10540"/>
      </w:tblGrid>
      <w:tr w:rsidR="00EF7A65" w:rsidRPr="0024239A" w14:paraId="1215BF3A" w14:textId="77777777">
        <w:trPr>
          <w:jc w:val="center"/>
        </w:trPr>
        <w:tc>
          <w:tcPr>
            <w:tcW w:w="10540" w:type="dxa"/>
            <w:tcBorders>
              <w:top w:val="single" w:sz="5" w:space="0" w:color="A9D9EE"/>
              <w:left w:val="single" w:sz="12" w:space="0" w:color="0089CF"/>
              <w:bottom w:val="single" w:sz="5" w:space="0" w:color="A9D9EE"/>
              <w:right w:val="single" w:sz="5" w:space="0" w:color="A9D9EE"/>
            </w:tcBorders>
            <w:shd w:val="clear" w:color="auto" w:fill="EEF8FD"/>
            <w:tcMar>
              <w:top w:w="95" w:type="dxa"/>
              <w:left w:w="105" w:type="dxa"/>
              <w:bottom w:w="95" w:type="dxa"/>
              <w:right w:w="105" w:type="dxa"/>
            </w:tcMar>
          </w:tcPr>
          <w:p w14:paraId="645503D6" w14:textId="77777777" w:rsidR="00EF7A65" w:rsidRPr="00420D5B" w:rsidRDefault="00926E31">
            <w:pPr>
              <w:spacing w:after="20"/>
              <w:rPr>
                <w:lang w:val="de-DE"/>
              </w:rPr>
            </w:pPr>
            <w:r w:rsidRPr="00420D5B">
              <w:rPr>
                <w:b/>
                <w:color w:val="006FAE"/>
                <w:lang w:val="de-DE"/>
              </w:rPr>
              <w:t>1. ZIEL</w:t>
            </w:r>
            <w:r w:rsidRPr="00420D5B">
              <w:rPr>
                <w:b/>
                <w:color w:val="006FAE"/>
                <w:lang w:val="de-DE"/>
              </w:rPr>
              <w:br/>
            </w:r>
            <w:r w:rsidRPr="00420D5B">
              <w:rPr>
                <w:b/>
                <w:color w:val="222222"/>
                <w:lang w:val="de-DE"/>
              </w:rPr>
              <w:t>Was soll die KI tatsächlich leisten?</w:t>
            </w:r>
            <w:r w:rsidRPr="00420D5B">
              <w:rPr>
                <w:b/>
                <w:color w:val="222222"/>
                <w:lang w:val="de-DE"/>
              </w:rPr>
              <w:br/>
            </w:r>
            <w:r w:rsidRPr="00420D5B">
              <w:rPr>
                <w:i/>
                <w:color w:val="666666"/>
                <w:sz w:val="20"/>
                <w:lang w:val="de-DE"/>
              </w:rPr>
              <w:t>Formuliere das gewünschte Ergebnis genauer.</w:t>
            </w:r>
          </w:p>
          <w:p w14:paraId="46DD08A3" w14:textId="77777777" w:rsidR="00EF7A65" w:rsidRPr="0024239A" w:rsidRDefault="00EF7A65" w:rsidP="00A9736E">
            <w:pPr>
              <w:spacing w:before="40" w:after="80"/>
              <w:rPr>
                <w:lang w:val="de-DE"/>
              </w:rPr>
            </w:pPr>
          </w:p>
          <w:p w14:paraId="49A8687E" w14:textId="77777777" w:rsidR="00A9736E" w:rsidRPr="0024239A" w:rsidRDefault="00A9736E" w:rsidP="00A9736E">
            <w:pPr>
              <w:spacing w:before="40" w:after="80"/>
              <w:rPr>
                <w:lang w:val="de-DE"/>
              </w:rPr>
            </w:pPr>
          </w:p>
          <w:p w14:paraId="6CE2160B" w14:textId="77777777" w:rsidR="00A9736E" w:rsidRPr="0024239A" w:rsidRDefault="00A9736E" w:rsidP="00A9736E">
            <w:pPr>
              <w:spacing w:before="40" w:after="80"/>
              <w:rPr>
                <w:lang w:val="de-DE"/>
              </w:rPr>
            </w:pPr>
          </w:p>
          <w:p w14:paraId="6F75B7B6" w14:textId="028567A2" w:rsidR="00A9736E" w:rsidRPr="0024239A" w:rsidRDefault="00A9736E" w:rsidP="00A9736E">
            <w:pPr>
              <w:spacing w:before="40" w:after="80"/>
              <w:rPr>
                <w:lang w:val="de-DE"/>
              </w:rPr>
            </w:pPr>
          </w:p>
        </w:tc>
      </w:tr>
      <w:tr w:rsidR="00EF7A65" w14:paraId="68A5ABE8" w14:textId="77777777">
        <w:trPr>
          <w:jc w:val="center"/>
        </w:trPr>
        <w:tc>
          <w:tcPr>
            <w:tcW w:w="10540" w:type="dxa"/>
            <w:tcBorders>
              <w:top w:val="single" w:sz="5" w:space="0" w:color="A9D9EE"/>
              <w:left w:val="single" w:sz="12" w:space="0" w:color="F7C900"/>
              <w:bottom w:val="single" w:sz="5" w:space="0" w:color="A9D9EE"/>
              <w:right w:val="single" w:sz="5" w:space="0" w:color="A9D9EE"/>
            </w:tcBorders>
            <w:shd w:val="clear" w:color="auto" w:fill="FFF8D6"/>
            <w:tcMar>
              <w:top w:w="95" w:type="dxa"/>
              <w:left w:w="105" w:type="dxa"/>
              <w:bottom w:w="95" w:type="dxa"/>
              <w:right w:w="105" w:type="dxa"/>
            </w:tcMar>
          </w:tcPr>
          <w:p w14:paraId="6755BC28" w14:textId="77777777" w:rsidR="00EF7A65" w:rsidRDefault="00926E31">
            <w:pPr>
              <w:spacing w:after="20"/>
            </w:pPr>
            <w:r w:rsidRPr="00420D5B">
              <w:rPr>
                <w:b/>
                <w:color w:val="006FAE"/>
                <w:lang w:val="de-DE"/>
              </w:rPr>
              <w:t>2. ERLAUBTE MITTEL</w:t>
            </w:r>
            <w:r w:rsidRPr="00420D5B">
              <w:rPr>
                <w:b/>
                <w:color w:val="006FAE"/>
                <w:lang w:val="de-DE"/>
              </w:rPr>
              <w:br/>
            </w:r>
            <w:r w:rsidRPr="00420D5B">
              <w:rPr>
                <w:b/>
                <w:color w:val="222222"/>
                <w:lang w:val="de-DE"/>
              </w:rPr>
              <w:t>Welche Dateien, Programme und Informationen darf sie verwenden?</w:t>
            </w:r>
            <w:r w:rsidRPr="00420D5B">
              <w:rPr>
                <w:b/>
                <w:color w:val="222222"/>
                <w:lang w:val="de-DE"/>
              </w:rPr>
              <w:br/>
            </w:r>
            <w:r>
              <w:rPr>
                <w:i/>
                <w:color w:val="666666"/>
                <w:sz w:val="20"/>
              </w:rPr>
              <w:t>Nenne den zulässigen Handlungsraum.</w:t>
            </w:r>
          </w:p>
          <w:p w14:paraId="5F202B30" w14:textId="70FDD6F8" w:rsidR="00A9736E" w:rsidRDefault="00A9736E" w:rsidP="00A9736E">
            <w:pPr>
              <w:spacing w:before="40" w:after="80"/>
            </w:pPr>
          </w:p>
          <w:p w14:paraId="365A030C" w14:textId="77777777" w:rsidR="00A9736E" w:rsidRDefault="00A9736E" w:rsidP="00A9736E">
            <w:pPr>
              <w:spacing w:before="40" w:after="80"/>
            </w:pPr>
          </w:p>
          <w:p w14:paraId="7955C60D" w14:textId="77777777" w:rsidR="00A9736E" w:rsidRDefault="00A9736E" w:rsidP="00A9736E">
            <w:pPr>
              <w:spacing w:before="40" w:after="80"/>
            </w:pPr>
          </w:p>
          <w:p w14:paraId="71D3E283" w14:textId="22DCAB03" w:rsidR="00EF7A65" w:rsidRDefault="00EF7A65">
            <w:pPr>
              <w:spacing w:before="40" w:after="80"/>
            </w:pPr>
          </w:p>
        </w:tc>
      </w:tr>
      <w:tr w:rsidR="00EF7A65" w14:paraId="359F5325" w14:textId="77777777">
        <w:trPr>
          <w:jc w:val="center"/>
        </w:trPr>
        <w:tc>
          <w:tcPr>
            <w:tcW w:w="10540" w:type="dxa"/>
            <w:tcBorders>
              <w:top w:val="single" w:sz="5" w:space="0" w:color="A9D9EE"/>
              <w:left w:val="single" w:sz="12" w:space="0" w:color="0089CF"/>
              <w:bottom w:val="single" w:sz="5" w:space="0" w:color="A9D9EE"/>
              <w:right w:val="single" w:sz="5" w:space="0" w:color="A9D9EE"/>
            </w:tcBorders>
            <w:shd w:val="clear" w:color="auto" w:fill="EEF8FD"/>
            <w:tcMar>
              <w:top w:w="95" w:type="dxa"/>
              <w:left w:w="105" w:type="dxa"/>
              <w:bottom w:w="95" w:type="dxa"/>
              <w:right w:w="105" w:type="dxa"/>
            </w:tcMar>
          </w:tcPr>
          <w:p w14:paraId="36C0C7E9" w14:textId="77777777" w:rsidR="00EF7A65" w:rsidRDefault="00926E31">
            <w:pPr>
              <w:spacing w:after="20"/>
            </w:pPr>
            <w:r w:rsidRPr="00420D5B">
              <w:rPr>
                <w:b/>
                <w:color w:val="006FAE"/>
                <w:lang w:val="de-DE"/>
              </w:rPr>
              <w:t>3. GRENZEN</w:t>
            </w:r>
            <w:r w:rsidRPr="00420D5B">
              <w:rPr>
                <w:b/>
                <w:color w:val="006FAE"/>
                <w:lang w:val="de-DE"/>
              </w:rPr>
              <w:br/>
            </w:r>
            <w:r w:rsidRPr="00420D5B">
              <w:rPr>
                <w:b/>
                <w:color w:val="222222"/>
                <w:lang w:val="de-DE"/>
              </w:rPr>
              <w:t>Was darf sie auch dann nicht tun, wenn es zum Erfolg führt?</w:t>
            </w:r>
            <w:r w:rsidRPr="00420D5B">
              <w:rPr>
                <w:b/>
                <w:color w:val="222222"/>
                <w:lang w:val="de-DE"/>
              </w:rPr>
              <w:br/>
            </w:r>
            <w:r>
              <w:rPr>
                <w:i/>
                <w:color w:val="666666"/>
                <w:sz w:val="20"/>
              </w:rPr>
              <w:t>Formuliere klare Verbote.</w:t>
            </w:r>
          </w:p>
          <w:p w14:paraId="1CC20D50" w14:textId="16F6797D" w:rsidR="00A9736E" w:rsidRDefault="00A9736E" w:rsidP="00A9736E">
            <w:pPr>
              <w:spacing w:before="40" w:after="80"/>
            </w:pPr>
          </w:p>
          <w:p w14:paraId="6623C8FF" w14:textId="77777777" w:rsidR="00A9736E" w:rsidRDefault="00A9736E" w:rsidP="00A9736E">
            <w:pPr>
              <w:spacing w:before="40" w:after="80"/>
            </w:pPr>
          </w:p>
          <w:p w14:paraId="68F68D85" w14:textId="77777777" w:rsidR="00A9736E" w:rsidRDefault="00A9736E" w:rsidP="00A9736E">
            <w:pPr>
              <w:spacing w:before="40" w:after="80"/>
            </w:pPr>
          </w:p>
          <w:p w14:paraId="2B2B4268" w14:textId="1B4FD6B2" w:rsidR="00EF7A65" w:rsidRDefault="00EF7A65">
            <w:pPr>
              <w:spacing w:before="40" w:after="80"/>
            </w:pPr>
          </w:p>
        </w:tc>
      </w:tr>
      <w:tr w:rsidR="00EF7A65" w14:paraId="64BD1945" w14:textId="77777777">
        <w:trPr>
          <w:jc w:val="center"/>
        </w:trPr>
        <w:tc>
          <w:tcPr>
            <w:tcW w:w="10540" w:type="dxa"/>
            <w:tcBorders>
              <w:top w:val="single" w:sz="5" w:space="0" w:color="A9D9EE"/>
              <w:left w:val="single" w:sz="12" w:space="0" w:color="F7C900"/>
              <w:bottom w:val="single" w:sz="5" w:space="0" w:color="A9D9EE"/>
              <w:right w:val="single" w:sz="5" w:space="0" w:color="A9D9EE"/>
            </w:tcBorders>
            <w:shd w:val="clear" w:color="auto" w:fill="FFF8D6"/>
            <w:tcMar>
              <w:top w:w="95" w:type="dxa"/>
              <w:left w:w="105" w:type="dxa"/>
              <w:bottom w:w="95" w:type="dxa"/>
              <w:right w:w="105" w:type="dxa"/>
            </w:tcMar>
          </w:tcPr>
          <w:p w14:paraId="3C45713B" w14:textId="77777777" w:rsidR="00EF7A65" w:rsidRDefault="00926E31">
            <w:pPr>
              <w:spacing w:after="20"/>
            </w:pPr>
            <w:r w:rsidRPr="00420D5B">
              <w:rPr>
                <w:b/>
                <w:color w:val="006FAE"/>
                <w:lang w:val="de-DE"/>
              </w:rPr>
              <w:t>4. STOPPREGEL</w:t>
            </w:r>
            <w:r w:rsidRPr="00420D5B">
              <w:rPr>
                <w:b/>
                <w:color w:val="006FAE"/>
                <w:lang w:val="de-DE"/>
              </w:rPr>
              <w:br/>
            </w:r>
            <w:r w:rsidRPr="00420D5B">
              <w:rPr>
                <w:b/>
                <w:color w:val="222222"/>
                <w:lang w:val="de-DE"/>
              </w:rPr>
              <w:t>Wann muss sie anhalten und einen Menschen fragen?</w:t>
            </w:r>
            <w:r w:rsidRPr="00420D5B">
              <w:rPr>
                <w:b/>
                <w:color w:val="222222"/>
                <w:lang w:val="de-DE"/>
              </w:rPr>
              <w:br/>
            </w:r>
            <w:r>
              <w:rPr>
                <w:i/>
                <w:color w:val="666666"/>
                <w:sz w:val="20"/>
              </w:rPr>
              <w:t>Lege Abbruchbedingungen fest.</w:t>
            </w:r>
          </w:p>
          <w:p w14:paraId="4F15C684" w14:textId="6544E8B0" w:rsidR="00A9736E" w:rsidRDefault="00A9736E" w:rsidP="00A9736E">
            <w:pPr>
              <w:spacing w:before="40" w:after="80"/>
            </w:pPr>
          </w:p>
          <w:p w14:paraId="45735EC4" w14:textId="77777777" w:rsidR="00A9736E" w:rsidRDefault="00A9736E" w:rsidP="00A9736E">
            <w:pPr>
              <w:spacing w:before="40" w:after="80"/>
            </w:pPr>
          </w:p>
          <w:p w14:paraId="14C48FF0" w14:textId="77777777" w:rsidR="00A9736E" w:rsidRDefault="00A9736E" w:rsidP="00A9736E">
            <w:pPr>
              <w:spacing w:before="40" w:after="80"/>
            </w:pPr>
          </w:p>
          <w:p w14:paraId="31DC1FCF" w14:textId="2F532C58" w:rsidR="00EF7A65" w:rsidRDefault="00EF7A65">
            <w:pPr>
              <w:spacing w:before="40" w:after="80"/>
            </w:pPr>
          </w:p>
        </w:tc>
      </w:tr>
    </w:tbl>
    <w:p w14:paraId="457F5A70" w14:textId="77777777" w:rsidR="00EF7A65" w:rsidRDefault="00EF7A65"/>
    <w:p w14:paraId="41BD4385" w14:textId="77777777" w:rsidR="00EF7A65" w:rsidRPr="00B72786" w:rsidRDefault="00926E31">
      <w:pPr>
        <w:pStyle w:val="berschrift1"/>
        <w:rPr>
          <w:lang w:val="de-DE"/>
        </w:rPr>
      </w:pPr>
      <w:r w:rsidRPr="00B72786">
        <w:rPr>
          <w:rFonts w:ascii="Arial" w:eastAsia="Arial" w:hAnsi="Arial"/>
          <w:lang w:val="de-DE"/>
        </w:rPr>
        <w:lastRenderedPageBreak/>
        <w:t>5. Euer vollständiger Auftrag</w:t>
      </w:r>
    </w:p>
    <w:p w14:paraId="14D40E13" w14:textId="77777777" w:rsidR="00EF7A65" w:rsidRPr="00420D5B" w:rsidRDefault="00926E31">
      <w:pPr>
        <w:rPr>
          <w:lang w:val="de-DE"/>
        </w:rPr>
      </w:pPr>
      <w:r w:rsidRPr="00420D5B">
        <w:rPr>
          <w:color w:val="222222"/>
          <w:lang w:val="de-DE"/>
        </w:rPr>
        <w:t>Schreibt aus den vier Bausteinen einen zusammenhängenden Auftrag.</w:t>
      </w:r>
    </w:p>
    <w:tbl>
      <w:tblPr>
        <w:tblW w:w="0" w:type="auto"/>
        <w:jc w:val="center"/>
        <w:tblLook w:val="04A0" w:firstRow="1" w:lastRow="0" w:firstColumn="1" w:lastColumn="0" w:noHBand="0" w:noVBand="1"/>
      </w:tblPr>
      <w:tblGrid>
        <w:gridCol w:w="10540"/>
      </w:tblGrid>
      <w:tr w:rsidR="00EF7A65" w:rsidRPr="00B72786" w14:paraId="79272ECF" w14:textId="77777777">
        <w:trPr>
          <w:jc w:val="center"/>
        </w:trPr>
        <w:tc>
          <w:tcPr>
            <w:tcW w:w="10540"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05418046" w14:textId="77777777" w:rsidR="00EF7A65" w:rsidRPr="00B72786" w:rsidRDefault="00EF7A65">
            <w:pPr>
              <w:spacing w:before="40" w:after="80"/>
              <w:rPr>
                <w:lang w:val="de-DE"/>
              </w:rPr>
            </w:pPr>
          </w:p>
          <w:p w14:paraId="6058DE10" w14:textId="77777777" w:rsidR="00F21C04" w:rsidRPr="00B72786" w:rsidRDefault="00F21C04">
            <w:pPr>
              <w:spacing w:before="40" w:after="80"/>
              <w:rPr>
                <w:lang w:val="de-DE"/>
              </w:rPr>
            </w:pPr>
          </w:p>
          <w:p w14:paraId="19370C81" w14:textId="77777777" w:rsidR="00F21C04" w:rsidRPr="00B72786" w:rsidRDefault="00F21C04">
            <w:pPr>
              <w:spacing w:before="40" w:after="80"/>
              <w:rPr>
                <w:lang w:val="de-DE"/>
              </w:rPr>
            </w:pPr>
          </w:p>
          <w:p w14:paraId="1B320D15" w14:textId="77777777" w:rsidR="00F21C04" w:rsidRPr="00B72786" w:rsidRDefault="00F21C04">
            <w:pPr>
              <w:spacing w:before="40" w:after="80"/>
              <w:rPr>
                <w:lang w:val="de-DE"/>
              </w:rPr>
            </w:pPr>
          </w:p>
          <w:p w14:paraId="4BDF5C9E" w14:textId="77777777" w:rsidR="00F21C04" w:rsidRPr="00B72786" w:rsidRDefault="00F21C04">
            <w:pPr>
              <w:spacing w:before="40" w:after="80"/>
              <w:rPr>
                <w:lang w:val="de-DE"/>
              </w:rPr>
            </w:pPr>
          </w:p>
          <w:p w14:paraId="007C7F2A" w14:textId="77777777" w:rsidR="00F21C04" w:rsidRPr="00B72786" w:rsidRDefault="00F21C04">
            <w:pPr>
              <w:spacing w:before="40" w:after="80"/>
              <w:rPr>
                <w:lang w:val="de-DE"/>
              </w:rPr>
            </w:pPr>
          </w:p>
          <w:p w14:paraId="4ED30024" w14:textId="77777777" w:rsidR="00F21C04" w:rsidRPr="00B72786" w:rsidRDefault="00F21C04">
            <w:pPr>
              <w:spacing w:before="40" w:after="80"/>
              <w:rPr>
                <w:lang w:val="de-DE"/>
              </w:rPr>
            </w:pPr>
          </w:p>
          <w:p w14:paraId="7BE772AC" w14:textId="2A218280" w:rsidR="00F21C04" w:rsidRPr="00B72786" w:rsidRDefault="00F21C04">
            <w:pPr>
              <w:spacing w:before="40" w:after="80"/>
              <w:rPr>
                <w:lang w:val="de-DE"/>
              </w:rPr>
            </w:pPr>
          </w:p>
        </w:tc>
      </w:tr>
    </w:tbl>
    <w:p w14:paraId="6F3BC4FD" w14:textId="77777777" w:rsidR="00EF7A65" w:rsidRPr="00B72786" w:rsidRDefault="00926E31">
      <w:pPr>
        <w:pStyle w:val="berschrift1"/>
        <w:rPr>
          <w:lang w:val="de-DE"/>
        </w:rPr>
      </w:pPr>
      <w:r w:rsidRPr="00B72786">
        <w:rPr>
          <w:rFonts w:ascii="Arial" w:eastAsia="Arial" w:hAnsi="Arial"/>
          <w:lang w:val="de-DE"/>
        </w:rPr>
        <w:t>6. Schlupfloch-Test</w:t>
      </w:r>
    </w:p>
    <w:p w14:paraId="63011F9C" w14:textId="77777777" w:rsidR="00EF7A65" w:rsidRPr="00420D5B" w:rsidRDefault="00926E31">
      <w:pPr>
        <w:rPr>
          <w:lang w:val="de-DE"/>
        </w:rPr>
      </w:pPr>
      <w:r w:rsidRPr="00420D5B">
        <w:rPr>
          <w:color w:val="222222"/>
          <w:lang w:val="de-DE"/>
        </w:rPr>
        <w:t>Tauscht euren Auftrag mit einer anderen Gruppe. Findet die andere Gruppe noch einen unerlaubten Weg, der nicht ausdrücklich ausgeschlossen ist?</w:t>
      </w:r>
    </w:p>
    <w:tbl>
      <w:tblPr>
        <w:tblW w:w="0" w:type="auto"/>
        <w:jc w:val="center"/>
        <w:tblLook w:val="04A0" w:firstRow="1" w:lastRow="0" w:firstColumn="1" w:lastColumn="0" w:noHBand="0" w:noVBand="1"/>
      </w:tblPr>
      <w:tblGrid>
        <w:gridCol w:w="4876"/>
        <w:gridCol w:w="4876"/>
      </w:tblGrid>
      <w:tr w:rsidR="00EF7A65" w:rsidRPr="00B72786" w14:paraId="02DD281E" w14:textId="77777777">
        <w:trPr>
          <w:jc w:val="center"/>
        </w:trPr>
        <w:tc>
          <w:tcPr>
            <w:tcW w:w="4876"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3D268DB2" w14:textId="77777777" w:rsidR="00EF7A65" w:rsidRDefault="00926E31">
            <w:r>
              <w:rPr>
                <w:b/>
                <w:color w:val="FFFFFF"/>
                <w:sz w:val="23"/>
              </w:rPr>
              <w:t>Gefundenes Schlupfloch</w:t>
            </w:r>
          </w:p>
        </w:tc>
        <w:tc>
          <w:tcPr>
            <w:tcW w:w="4876"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0B16C055" w14:textId="77777777" w:rsidR="00EF7A65" w:rsidRPr="00420D5B" w:rsidRDefault="00926E31">
            <w:pPr>
              <w:rPr>
                <w:lang w:val="de-DE"/>
              </w:rPr>
            </w:pPr>
            <w:r w:rsidRPr="00420D5B">
              <w:rPr>
                <w:b/>
                <w:color w:val="FFFFFF"/>
                <w:sz w:val="23"/>
                <w:lang w:val="de-DE"/>
              </w:rPr>
              <w:t>So verbessern wir den Auftrag</w:t>
            </w:r>
          </w:p>
        </w:tc>
      </w:tr>
      <w:tr w:rsidR="00EF7A65" w:rsidRPr="00B72786" w14:paraId="4AA7329C" w14:textId="77777777">
        <w:trPr>
          <w:jc w:val="center"/>
        </w:trPr>
        <w:tc>
          <w:tcPr>
            <w:tcW w:w="4876"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6D5C8B60" w14:textId="77777777" w:rsidR="00EF7A65" w:rsidRPr="00B72786" w:rsidRDefault="00EF7A65">
            <w:pPr>
              <w:spacing w:before="40" w:after="80"/>
              <w:rPr>
                <w:lang w:val="de-DE"/>
              </w:rPr>
            </w:pPr>
          </w:p>
          <w:p w14:paraId="67D503D7" w14:textId="77777777" w:rsidR="00F21C04" w:rsidRPr="00B72786" w:rsidRDefault="00F21C04">
            <w:pPr>
              <w:spacing w:before="40" w:after="80"/>
              <w:rPr>
                <w:lang w:val="de-DE"/>
              </w:rPr>
            </w:pPr>
          </w:p>
          <w:p w14:paraId="361E88F4" w14:textId="77777777" w:rsidR="00F21C04" w:rsidRPr="00B72786" w:rsidRDefault="00F21C04">
            <w:pPr>
              <w:spacing w:before="40" w:after="80"/>
              <w:rPr>
                <w:lang w:val="de-DE"/>
              </w:rPr>
            </w:pPr>
          </w:p>
          <w:p w14:paraId="4DFC7AB9" w14:textId="77777777" w:rsidR="00F21C04" w:rsidRPr="00B72786" w:rsidRDefault="00F21C04">
            <w:pPr>
              <w:spacing w:before="40" w:after="80"/>
              <w:rPr>
                <w:lang w:val="de-DE"/>
              </w:rPr>
            </w:pPr>
          </w:p>
          <w:p w14:paraId="667CE613" w14:textId="179CC4E3" w:rsidR="00F21C04" w:rsidRPr="00B72786" w:rsidRDefault="00F21C04">
            <w:pPr>
              <w:spacing w:before="40" w:after="80"/>
              <w:rPr>
                <w:lang w:val="de-DE"/>
              </w:rPr>
            </w:pPr>
          </w:p>
        </w:tc>
        <w:tc>
          <w:tcPr>
            <w:tcW w:w="4876"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71AA3364" w14:textId="77777777" w:rsidR="00EF7A65" w:rsidRPr="00B72786" w:rsidRDefault="00EF7A65">
            <w:pPr>
              <w:spacing w:before="40" w:after="80"/>
              <w:rPr>
                <w:lang w:val="de-DE"/>
              </w:rPr>
            </w:pPr>
          </w:p>
          <w:p w14:paraId="0B0057FE" w14:textId="77777777" w:rsidR="00F21C04" w:rsidRPr="00B72786" w:rsidRDefault="00F21C04">
            <w:pPr>
              <w:spacing w:before="40" w:after="80"/>
              <w:rPr>
                <w:lang w:val="de-DE"/>
              </w:rPr>
            </w:pPr>
          </w:p>
          <w:p w14:paraId="52C0D546" w14:textId="77777777" w:rsidR="00F21C04" w:rsidRPr="00B72786" w:rsidRDefault="00F21C04">
            <w:pPr>
              <w:spacing w:before="40" w:after="80"/>
              <w:rPr>
                <w:lang w:val="de-DE"/>
              </w:rPr>
            </w:pPr>
          </w:p>
          <w:p w14:paraId="2C68D220" w14:textId="77777777" w:rsidR="00F21C04" w:rsidRPr="00B72786" w:rsidRDefault="00F21C04">
            <w:pPr>
              <w:spacing w:before="40" w:after="80"/>
              <w:rPr>
                <w:lang w:val="de-DE"/>
              </w:rPr>
            </w:pPr>
          </w:p>
          <w:p w14:paraId="5F974E64" w14:textId="5C39CC7D" w:rsidR="00F21C04" w:rsidRPr="00B72786" w:rsidRDefault="00F21C04">
            <w:pPr>
              <w:spacing w:before="40" w:after="80"/>
              <w:rPr>
                <w:lang w:val="de-DE"/>
              </w:rPr>
            </w:pPr>
          </w:p>
        </w:tc>
      </w:tr>
    </w:tbl>
    <w:p w14:paraId="0B4D742D" w14:textId="77777777" w:rsidR="00EF7A65" w:rsidRDefault="00926E31">
      <w:pPr>
        <w:pStyle w:val="berschrift1"/>
      </w:pPr>
      <w:r>
        <w:rPr>
          <w:rFonts w:ascii="Arial" w:eastAsia="Arial" w:hAnsi="Arial"/>
        </w:rPr>
        <w:t>7. Mein Merksatz</w:t>
      </w:r>
    </w:p>
    <w:tbl>
      <w:tblPr>
        <w:tblW w:w="5000" w:type="pct"/>
        <w:jc w:val="center"/>
        <w:tblBorders>
          <w:top w:val="single" w:sz="6" w:space="0" w:color="0070C0"/>
          <w:left w:val="single" w:sz="6" w:space="0" w:color="0070C0"/>
          <w:bottom w:val="single" w:sz="6" w:space="0" w:color="0070C0"/>
          <w:right w:val="single" w:sz="6" w:space="0" w:color="0070C0"/>
        </w:tblBorders>
        <w:tblLayout w:type="fixed"/>
        <w:tblLook w:val="04A0" w:firstRow="1" w:lastRow="0" w:firstColumn="1" w:lastColumn="0" w:noHBand="0" w:noVBand="1"/>
      </w:tblPr>
      <w:tblGrid>
        <w:gridCol w:w="10860"/>
      </w:tblGrid>
      <w:tr w:rsidR="00D90F39" w:rsidRPr="00B72786" w14:paraId="327D048A" w14:textId="77777777" w:rsidTr="00D90F39">
        <w:trPr>
          <w:cantSplit/>
          <w:jc w:val="center"/>
        </w:trPr>
        <w:tc>
          <w:tcPr>
            <w:tcW w:w="5270" w:type="dxa"/>
            <w:shd w:val="clear" w:color="auto" w:fill="FFF8D6"/>
            <w:tcMar>
              <w:top w:w="130" w:type="dxa"/>
              <w:left w:w="160" w:type="dxa"/>
              <w:bottom w:w="130" w:type="dxa"/>
              <w:right w:w="160" w:type="dxa"/>
            </w:tcMar>
          </w:tcPr>
          <w:p w14:paraId="6D06A1E0" w14:textId="77777777" w:rsidR="00D90F39" w:rsidRPr="00420D5B" w:rsidRDefault="00D90F39">
            <w:pPr>
              <w:rPr>
                <w:lang w:val="de-DE"/>
              </w:rPr>
            </w:pPr>
            <w:r w:rsidRPr="00420D5B">
              <w:rPr>
                <w:b/>
                <w:color w:val="006FAE"/>
                <w:lang w:val="de-DE"/>
              </w:rPr>
              <w:t>Vervollständige</w:t>
            </w:r>
            <w:r w:rsidRPr="00420D5B">
              <w:rPr>
                <w:b/>
                <w:color w:val="006FAE"/>
                <w:lang w:val="de-DE"/>
              </w:rPr>
              <w:br/>
            </w:r>
            <w:r w:rsidRPr="00420D5B">
              <w:rPr>
                <w:color w:val="222222"/>
                <w:lang w:val="de-DE"/>
              </w:rPr>
              <w:t>Eine leistungsfähige KI braucht nicht nur ein Ziel, sondern auch …</w:t>
            </w:r>
          </w:p>
        </w:tc>
      </w:tr>
    </w:tbl>
    <w:p w14:paraId="0123E6D9" w14:textId="77777777" w:rsidR="00EF7A65" w:rsidRPr="00420D5B" w:rsidRDefault="00EF7A65">
      <w:pPr>
        <w:spacing w:after="0"/>
        <w:rPr>
          <w:lang w:val="de-DE"/>
        </w:rPr>
      </w:pPr>
    </w:p>
    <w:tbl>
      <w:tblPr>
        <w:tblW w:w="0" w:type="auto"/>
        <w:jc w:val="center"/>
        <w:tblLook w:val="04A0" w:firstRow="1" w:lastRow="0" w:firstColumn="1" w:lastColumn="0" w:noHBand="0" w:noVBand="1"/>
      </w:tblPr>
      <w:tblGrid>
        <w:gridCol w:w="10540"/>
      </w:tblGrid>
      <w:tr w:rsidR="00EF7A65" w:rsidRPr="00B72786" w14:paraId="3D2E3707" w14:textId="77777777">
        <w:trPr>
          <w:jc w:val="center"/>
        </w:trPr>
        <w:tc>
          <w:tcPr>
            <w:tcW w:w="10540"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65C2B22C" w14:textId="77777777" w:rsidR="00EF7A65" w:rsidRPr="00B72786" w:rsidRDefault="00EF7A65">
            <w:pPr>
              <w:spacing w:before="40" w:after="80"/>
              <w:rPr>
                <w:lang w:val="de-DE"/>
              </w:rPr>
            </w:pPr>
          </w:p>
          <w:p w14:paraId="45C8B9A2" w14:textId="77777777" w:rsidR="00F21C04" w:rsidRPr="00B72786" w:rsidRDefault="00F21C04">
            <w:pPr>
              <w:spacing w:before="40" w:after="80"/>
              <w:rPr>
                <w:lang w:val="de-DE"/>
              </w:rPr>
            </w:pPr>
          </w:p>
          <w:p w14:paraId="7E192761" w14:textId="77777777" w:rsidR="00F21C04" w:rsidRPr="00B72786" w:rsidRDefault="00F21C04">
            <w:pPr>
              <w:spacing w:before="40" w:after="80"/>
              <w:rPr>
                <w:lang w:val="de-DE"/>
              </w:rPr>
            </w:pPr>
          </w:p>
          <w:p w14:paraId="392CCBB6" w14:textId="77777777" w:rsidR="00F21C04" w:rsidRPr="00B72786" w:rsidRDefault="00F21C04">
            <w:pPr>
              <w:spacing w:before="40" w:after="80"/>
              <w:rPr>
                <w:lang w:val="de-DE"/>
              </w:rPr>
            </w:pPr>
          </w:p>
          <w:p w14:paraId="7C64AC2D" w14:textId="650CA7D4" w:rsidR="00F21C04" w:rsidRPr="00B72786" w:rsidRDefault="00F21C04">
            <w:pPr>
              <w:spacing w:before="40" w:after="80"/>
              <w:rPr>
                <w:lang w:val="de-DE"/>
              </w:rPr>
            </w:pPr>
          </w:p>
        </w:tc>
      </w:tr>
    </w:tbl>
    <w:p w14:paraId="0FB3F846" w14:textId="4E4F5BCC" w:rsidR="005B046A" w:rsidRPr="009D59FB" w:rsidRDefault="009D59FB" w:rsidP="009D59FB">
      <w:pPr>
        <w:jc w:val="center"/>
        <w:rPr>
          <w:lang w:val="de-DE"/>
        </w:rPr>
      </w:pPr>
      <w:r w:rsidRPr="009D59FB">
        <w:rPr>
          <w:b/>
          <w:i/>
          <w:color w:val="1F4E78"/>
          <w:lang w:val="de-DE"/>
        </w:rPr>
        <w:t>Eine KI kann zwar das gewünschte Ergebnis erreichen, dabei aber den eigentlichen Sinn des Auftrags verfehlen.</w:t>
      </w:r>
    </w:p>
    <w:sectPr w:rsidR="005B046A" w:rsidRPr="009D59FB" w:rsidSect="00034616">
      <w:footerReference w:type="default" r:id="rId8"/>
      <w:pgSz w:w="12240" w:h="15840"/>
      <w:pgMar w:top="737" w:right="850" w:bottom="850" w:left="850"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E2EFE" w14:textId="77777777" w:rsidR="0064081B" w:rsidRDefault="0064081B">
      <w:pPr>
        <w:spacing w:after="0" w:line="240" w:lineRule="auto"/>
      </w:pPr>
      <w:r>
        <w:separator/>
      </w:r>
    </w:p>
  </w:endnote>
  <w:endnote w:type="continuationSeparator" w:id="0">
    <w:p w14:paraId="69B7B0DB" w14:textId="77777777" w:rsidR="0064081B" w:rsidRDefault="00640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A691" w14:textId="77777777" w:rsidR="00D40E28" w:rsidRDefault="00D40E28" w:rsidP="00D40E28">
    <w:pPr>
      <w:pStyle w:val="Fuzeile"/>
      <w:pBdr>
        <w:top w:val="single" w:sz="8" w:space="8" w:color="0089CF"/>
      </w:pBdr>
      <w:jc w:val="center"/>
    </w:pPr>
    <w:r>
      <w:rPr>
        <w:noProof/>
      </w:rPr>
      <w:drawing>
        <wp:anchor distT="0" distB="0" distL="114300" distR="114300" simplePos="0" relativeHeight="251664896" behindDoc="1" locked="0" layoutInCell="1" allowOverlap="1" wp14:anchorId="4CFAF94B" wp14:editId="533A8C62">
          <wp:simplePos x="0" y="0"/>
          <wp:positionH relativeFrom="column">
            <wp:posOffset>5812694</wp:posOffset>
          </wp:positionH>
          <wp:positionV relativeFrom="page">
            <wp:posOffset>9577705</wp:posOffset>
          </wp:positionV>
          <wp:extent cx="803910" cy="281305"/>
          <wp:effectExtent l="0" t="0" r="0" b="4445"/>
          <wp:wrapTight wrapText="bothSides">
            <wp:wrapPolygon edited="0">
              <wp:start x="0" y="0"/>
              <wp:lineTo x="0" y="20479"/>
              <wp:lineTo x="20986" y="20479"/>
              <wp:lineTo x="20986" y="0"/>
              <wp:lineTo x="0" y="0"/>
            </wp:wrapPolygon>
          </wp:wrapTight>
          <wp:docPr id="7988810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881068" name="Grafik 798881068"/>
                  <pic:cNvPicPr/>
                </pic:nvPicPr>
                <pic:blipFill>
                  <a:blip r:embed="rId1"/>
                  <a:stretch>
                    <a:fillRect/>
                  </a:stretch>
                </pic:blipFill>
                <pic:spPr>
                  <a:xfrm>
                    <a:off x="0" y="0"/>
                    <a:ext cx="803910" cy="281305"/>
                  </a:xfrm>
                  <a:prstGeom prst="rect">
                    <a:avLst/>
                  </a:prstGeom>
                </pic:spPr>
              </pic:pic>
            </a:graphicData>
          </a:graphic>
          <wp14:sizeRelH relativeFrom="margin">
            <wp14:pctWidth>0</wp14:pctWidth>
          </wp14:sizeRelH>
          <wp14:sizeRelV relativeFrom="margin">
            <wp14:pctHeight>0</wp14:pctHeight>
          </wp14:sizeRelV>
        </wp:anchor>
      </w:drawing>
    </w:r>
    <w:r>
      <w:rPr>
        <w:rFonts w:cs="Arial"/>
        <w:color w:val="5E6B78"/>
        <w:sz w:val="18"/>
      </w:rPr>
      <w:t>©</w:t>
    </w:r>
    <w:r>
      <w:rPr>
        <w:color w:val="5E6B78"/>
        <w:sz w:val="18"/>
      </w:rPr>
      <w:t xml:space="preserve"> J. Aeckersberg</w:t>
    </w:r>
    <w:r>
      <w:rPr>
        <w:color w:val="5E6B78"/>
        <w:sz w:val="18"/>
      </w:rPr>
      <w:tab/>
      <w:t xml:space="preserve">Seite </w:t>
    </w:r>
    <w:r>
      <w:rPr>
        <w:color w:val="5E6B78"/>
        <w:sz w:val="18"/>
      </w:rPr>
      <w:fldChar w:fldCharType="begin"/>
    </w:r>
    <w:r>
      <w:rPr>
        <w:color w:val="5E6B78"/>
        <w:sz w:val="18"/>
      </w:rPr>
      <w:instrText>PAGE</w:instrText>
    </w:r>
    <w:r>
      <w:rPr>
        <w:color w:val="5E6B78"/>
        <w:sz w:val="18"/>
      </w:rPr>
      <w:fldChar w:fldCharType="separate"/>
    </w:r>
    <w:r>
      <w:rPr>
        <w:color w:val="5E6B78"/>
        <w:sz w:val="18"/>
      </w:rPr>
      <w:t>4</w:t>
    </w:r>
    <w:r>
      <w:rPr>
        <w:color w:val="5E6B78"/>
        <w:sz w:val="18"/>
      </w:rPr>
      <w:fldChar w:fldCharType="end"/>
    </w:r>
    <w:r>
      <w:rPr>
        <w:color w:val="5E6B78"/>
        <w:sz w:val="18"/>
      </w:rPr>
      <w:t xml:space="preserve"> von </w:t>
    </w:r>
    <w:r>
      <w:rPr>
        <w:color w:val="5E6B78"/>
        <w:sz w:val="18"/>
      </w:rPr>
      <w:fldChar w:fldCharType="begin"/>
    </w:r>
    <w:r>
      <w:rPr>
        <w:color w:val="5E6B78"/>
        <w:sz w:val="18"/>
      </w:rPr>
      <w:instrText>NUMPAGES</w:instrText>
    </w:r>
    <w:r>
      <w:rPr>
        <w:color w:val="5E6B78"/>
        <w:sz w:val="18"/>
      </w:rPr>
      <w:fldChar w:fldCharType="separate"/>
    </w:r>
    <w:r>
      <w:rPr>
        <w:color w:val="5E6B78"/>
        <w:sz w:val="18"/>
      </w:rPr>
      <w:t>6</w:t>
    </w:r>
    <w:r>
      <w:rPr>
        <w:color w:val="5E6B78"/>
        <w:sz w:val="18"/>
      </w:rPr>
      <w:fldChar w:fldCharType="end"/>
    </w:r>
    <w:r>
      <w:rPr>
        <w:color w:val="5E6B78"/>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DA146" w14:textId="77777777" w:rsidR="0064081B" w:rsidRDefault="0064081B">
      <w:pPr>
        <w:spacing w:after="0" w:line="240" w:lineRule="auto"/>
      </w:pPr>
      <w:r>
        <w:separator/>
      </w:r>
    </w:p>
  </w:footnote>
  <w:footnote w:type="continuationSeparator" w:id="0">
    <w:p w14:paraId="4D5C3D4B" w14:textId="77777777" w:rsidR="0064081B" w:rsidRDefault="006408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328948503">
    <w:abstractNumId w:val="8"/>
  </w:num>
  <w:num w:numId="2" w16cid:durableId="686908019">
    <w:abstractNumId w:val="6"/>
  </w:num>
  <w:num w:numId="3" w16cid:durableId="725833945">
    <w:abstractNumId w:val="5"/>
  </w:num>
  <w:num w:numId="4" w16cid:durableId="1613397383">
    <w:abstractNumId w:val="4"/>
  </w:num>
  <w:num w:numId="5" w16cid:durableId="785344404">
    <w:abstractNumId w:val="7"/>
  </w:num>
  <w:num w:numId="6" w16cid:durableId="1165825532">
    <w:abstractNumId w:val="3"/>
  </w:num>
  <w:num w:numId="7" w16cid:durableId="1837526379">
    <w:abstractNumId w:val="2"/>
  </w:num>
  <w:num w:numId="8" w16cid:durableId="1351181656">
    <w:abstractNumId w:val="1"/>
  </w:num>
  <w:num w:numId="9" w16cid:durableId="212291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621C6"/>
    <w:rsid w:val="000B1B7E"/>
    <w:rsid w:val="0015074B"/>
    <w:rsid w:val="00152CD5"/>
    <w:rsid w:val="0024239A"/>
    <w:rsid w:val="0029639D"/>
    <w:rsid w:val="002C67CE"/>
    <w:rsid w:val="00325AB5"/>
    <w:rsid w:val="00326F90"/>
    <w:rsid w:val="00401D24"/>
    <w:rsid w:val="00420D5B"/>
    <w:rsid w:val="004F5C73"/>
    <w:rsid w:val="0055448C"/>
    <w:rsid w:val="005B046A"/>
    <w:rsid w:val="0061396E"/>
    <w:rsid w:val="0064081B"/>
    <w:rsid w:val="006523D9"/>
    <w:rsid w:val="00675F39"/>
    <w:rsid w:val="0068453C"/>
    <w:rsid w:val="00684E09"/>
    <w:rsid w:val="006A504E"/>
    <w:rsid w:val="00787FAA"/>
    <w:rsid w:val="007E4DC7"/>
    <w:rsid w:val="00926E31"/>
    <w:rsid w:val="009679AB"/>
    <w:rsid w:val="009D59FB"/>
    <w:rsid w:val="00A9736E"/>
    <w:rsid w:val="00AA1D8D"/>
    <w:rsid w:val="00B23D5F"/>
    <w:rsid w:val="00B47730"/>
    <w:rsid w:val="00B72786"/>
    <w:rsid w:val="00CB0664"/>
    <w:rsid w:val="00D13AC9"/>
    <w:rsid w:val="00D40E28"/>
    <w:rsid w:val="00D90F39"/>
    <w:rsid w:val="00EA694A"/>
    <w:rsid w:val="00EF7A65"/>
    <w:rsid w:val="00F21C0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EA2570E3-15FD-4785-B404-DB8E90938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pPr>
      <w:spacing w:after="100" w:line="259" w:lineRule="auto"/>
    </w:pPr>
    <w:rPr>
      <w:rFonts w:ascii="Arial" w:eastAsia="Arial" w:hAnsi="Arial"/>
      <w:color w:val="243746"/>
      <w:sz w:val="24"/>
    </w:rPr>
  </w:style>
  <w:style w:type="paragraph" w:styleId="berschrift1">
    <w:name w:val="heading 1"/>
    <w:basedOn w:val="Standard"/>
    <w:next w:val="Standard"/>
    <w:link w:val="berschrift1Zchn"/>
    <w:uiPriority w:val="9"/>
    <w:qFormat/>
    <w:rsid w:val="00FC693F"/>
    <w:pPr>
      <w:keepNext/>
      <w:keepLines/>
      <w:spacing w:before="180" w:after="80"/>
      <w:outlineLvl w:val="0"/>
    </w:pPr>
    <w:rPr>
      <w:rFonts w:asciiTheme="majorHAnsi" w:eastAsiaTheme="majorEastAsia" w:hAnsiTheme="majorHAnsi" w:cstheme="majorBidi"/>
      <w:b/>
      <w:bCs/>
      <w:color w:val="006FAE"/>
      <w:sz w:val="32"/>
      <w:szCs w:val="28"/>
    </w:rPr>
  </w:style>
  <w:style w:type="paragraph" w:styleId="berschrift2">
    <w:name w:val="heading 2"/>
    <w:basedOn w:val="Standard"/>
    <w:next w:val="Standard"/>
    <w:link w:val="berschrift2Zchn"/>
    <w:uiPriority w:val="9"/>
    <w:unhideWhenUsed/>
    <w:qFormat/>
    <w:rsid w:val="00FC693F"/>
    <w:pPr>
      <w:keepNext/>
      <w:keepLines/>
      <w:spacing w:before="180" w:after="80"/>
      <w:outlineLvl w:val="1"/>
    </w:pPr>
    <w:rPr>
      <w:rFonts w:asciiTheme="majorHAnsi" w:eastAsiaTheme="majorEastAsia" w:hAnsiTheme="majorHAnsi" w:cstheme="majorBidi"/>
      <w:b/>
      <w:bCs/>
      <w:color w:val="006FAE"/>
      <w:sz w:val="26"/>
      <w:szCs w:val="26"/>
    </w:rPr>
  </w:style>
  <w:style w:type="paragraph" w:styleId="berschrift3">
    <w:name w:val="heading 3"/>
    <w:basedOn w:val="Standard"/>
    <w:next w:val="Standard"/>
    <w:link w:val="berschrift3Zchn"/>
    <w:uiPriority w:val="9"/>
    <w:unhideWhenUsed/>
    <w:qFormat/>
    <w:rsid w:val="00FC693F"/>
    <w:pPr>
      <w:keepNext/>
      <w:keepLines/>
      <w:spacing w:before="180" w:after="80"/>
      <w:outlineLvl w:val="2"/>
    </w:pPr>
    <w:rPr>
      <w:rFonts w:asciiTheme="majorHAnsi" w:eastAsiaTheme="majorEastAsia" w:hAnsiTheme="majorHAnsi" w:cstheme="majorBidi"/>
      <w:b/>
      <w:bCs/>
      <w:color w:val="006FAE"/>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rPr>
      <w:rFonts w:ascii="Arial" w:eastAsia="Arial" w:hAnsi="Arial"/>
    </w:r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keepNext/>
      <w:pBdr>
        <w:bottom w:val="single" w:sz="8" w:space="4" w:color="4F81BD" w:themeColor="accent1"/>
      </w:pBdr>
      <w:spacing w:before="180" w:after="80" w:line="240" w:lineRule="auto"/>
      <w:contextualSpacing/>
    </w:pPr>
    <w:rPr>
      <w:rFonts w:asciiTheme="majorHAnsi" w:eastAsiaTheme="majorEastAsia" w:hAnsiTheme="majorHAnsi" w:cstheme="majorBidi"/>
      <w:b/>
      <w:color w:val="006FAE"/>
      <w:spacing w:val="5"/>
      <w:kern w:val="28"/>
      <w:sz w:val="44"/>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Arial" w:eastAsia="Arial" w:hAnsi="Arial"/>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rPr>
      <w:rFonts w:ascii="Arial" w:eastAsia="Arial" w:hAnsi="Arial"/>
    </w:r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732</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Arbeitsblatt: Wenn KI schummelt</dc:title>
  <dc:subject>Büroklammerproblem und Hugging-Face-Zwischenfall</dc:subject>
  <dc:creator>Jutta Aeckersberg</dc:creator>
  <cp:keywords/>
  <dc:description>generated by python-docx</dc:description>
  <cp:lastModifiedBy>Jutta Aeckersberg</cp:lastModifiedBy>
  <cp:revision>3</cp:revision>
  <dcterms:created xsi:type="dcterms:W3CDTF">2026-07-29T13:00:00Z</dcterms:created>
  <dcterms:modified xsi:type="dcterms:W3CDTF">2026-07-29T13:01:00Z</dcterms:modified>
  <cp:category/>
</cp:coreProperties>
</file>